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<?xml version='1.0' encoding='UTF-8' standalone='yes'?>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>
      <w:pPr>
        <w:jc w:val="center"/>
      </w:pPr>
    </w:p>
    <w:p>
      <w:r>
        <w:drawing>
          <wp:inline xmlns:a="http://schemas.openxmlformats.org/drawingml/2006/main" xmlns:pic="http://schemas.openxmlformats.org/drawingml/2006/picture">
            <wp:extent cx="6217920" cy="5218693"/>
            <wp:docPr id="1" name="Picture 1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a_colorful_high_resolution_promotional_collage_po_batch_7.pn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217920" cy="5218693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jc w:val="center"/>
      </w:pPr>
      <w:r>
        <w:rPr>
          <w:b/>
          <w:color w:val="A33A3A"/>
          <w:sz w:val="44"/>
        </w:rPr>
        <w:t>Unit 9 Printable Pack</w:t>
      </w:r>
    </w:p>
    <w:p>
      <w:pPr>
        <w:jc w:val="center"/>
      </w:pPr>
      <w:r>
        <w:rPr>
          <w:i/>
          <w:sz w:val="22"/>
        </w:rPr>
        <w:t>Worksheets, word cards, games, check-ins, and assessment pages</w:t>
      </w:r>
    </w:p>
    <w:p/>
    <w:p>
      <w:pPr>
        <w:pStyle w:val="Heading1"/>
      </w:pPr>
      <w:r>
        <w:t>Trace and Write: mixed review</w:t>
      </w:r>
    </w:p>
    <w:tbl>
      <w:tblPr>
        <w:tblStyle w:val="TableGrid"/>
        <w:tblW w:type="auto" w:w="0"/>
        <w:jc w:val="center"/>
        <w:tblLook w:firstColumn="1" w:firstRow="1" w:lastColumn="0" w:lastRow="0" w:noHBand="0" w:noVBand="1" w:val="04A0"/>
      </w:tblPr>
      <w:tblGrid>
        <w:gridCol w:w="5112"/>
        <w:gridCol w:w="5112"/>
      </w:tblGrid>
      <w:tr>
        <w:tc>
          <w:tcPr>
            <w:tcW w:type="dxa" w:w="5112"/>
            <w:shd w:fill="FDB7B9"/>
          </w:tcPr>
          <w:p>
            <w:r>
              <w:rPr>
                <w:b/>
              </w:rPr>
              <w:t>Trace It</w:t>
            </w:r>
          </w:p>
        </w:tc>
        <w:tc>
          <w:tcPr>
            <w:tcW w:type="dxa" w:w="5112"/>
            <w:shd w:fill="FDB7B9"/>
          </w:tcPr>
          <w:p>
            <w:r>
              <w:rPr>
                <w:b/>
              </w:rPr>
              <w:t>Write It</w:t>
            </w:r>
          </w:p>
        </w:tc>
      </w:tr>
      <w:tr>
        <w:tc>
          <w:tcPr>
            <w:tcW w:type="dxa" w:w="5112"/>
          </w:tcPr>
          <w:p>
            <w:r>
              <w:t xml:space="preserve">mixed review   mixed review   mixed review   mixed review   mixed review   </w:t>
            </w:r>
          </w:p>
        </w:tc>
        <w:tc>
          <w:tcPr>
            <w:tcW w:type="dxa" w:w="5112"/>
          </w:tcPr>
          <w:p>
            <w:r>
              <w:br/>
              <w:br/>
            </w:r>
          </w:p>
        </w:tc>
      </w:tr>
      <w:tr>
        <w:tc>
          <w:tcPr>
            <w:tcW w:type="dxa" w:w="5112"/>
          </w:tcPr>
          <w:p>
            <w:r>
              <w:t>Target words:</w:t>
              <w:br/>
              <w:t>ship</w:t>
              <w:br/>
              <w:t>cake</w:t>
              <w:br/>
              <w:t>rain</w:t>
            </w:r>
          </w:p>
        </w:tc>
        <w:tc>
          <w:tcPr>
            <w:tcW w:type="dxa" w:w="5112"/>
          </w:tcPr>
          <w:p>
            <w:r>
              <w:br/>
              <w:br/>
              <w:br/>
            </w:r>
          </w:p>
        </w:tc>
      </w:tr>
      <w:tr>
        <w:tc>
          <w:tcPr>
            <w:tcW w:type="dxa" w:w="5112"/>
          </w:tcPr>
          <w:p>
            <w:r>
              <w:t>Say the sound while you trace.</w:t>
            </w:r>
          </w:p>
        </w:tc>
        <w:tc>
          <w:tcPr>
            <w:tcW w:type="dxa" w:w="5112"/>
          </w:tcPr>
          <w:p>
            <w:r>
              <w:t>Circle your neatest word.</w:t>
            </w:r>
          </w:p>
        </w:tc>
      </w:tr>
    </w:tbl>
    <w:p/>
    <w:p>
      <w:pPr>
        <w:pStyle w:val="Heading1"/>
      </w:pPr>
      <w:r>
        <w:t>Week 1 Read and Write</w:t>
      </w:r>
    </w:p>
    <w:p>
      <w:pPr>
        <w:spacing w:after="80"/>
      </w:pPr>
      <w:r>
        <w:t>Read the words aloud. Then use the word bank to write each word or finish the sentence. Focus sentence: My friend read the story.</w:t>
      </w:r>
    </w:p>
    <w:tbl>
      <w:tblPr>
        <w:tblStyle w:val="TableGrid"/>
        <w:tblW w:type="auto" w:w="0"/>
        <w:jc w:val="center"/>
        <w:tblLook w:firstColumn="1" w:firstRow="1" w:lastColumn="0" w:lastRow="0" w:noHBand="0" w:noVBand="1" w:val="04A0"/>
      </w:tblPr>
      <w:tblGrid>
        <w:gridCol w:w="1704"/>
        <w:gridCol w:w="1704"/>
        <w:gridCol w:w="1704"/>
        <w:gridCol w:w="1704"/>
        <w:gridCol w:w="1704"/>
        <w:gridCol w:w="1704"/>
      </w:tblGrid>
      <w:tr>
        <w:tc>
          <w:tcPr>
            <w:tcW w:type="dxa" w:w="1704"/>
            <w:shd w:fill="FDB7B9"/>
          </w:tcPr>
          <w:p>
            <w:r>
              <w:rPr>
                <w:b/>
              </w:rPr>
              <w:t>Word Bank</w:t>
            </w:r>
          </w:p>
        </w:tc>
        <w:tc>
          <w:tcPr>
            <w:tcW w:type="dxa" w:w="1704"/>
            <w:shd w:fill="FDB7B9"/>
          </w:tcPr>
          <w:p>
            <w:r>
              <w:rPr>
                <w:b/>
              </w:rPr>
            </w:r>
          </w:p>
        </w:tc>
        <w:tc>
          <w:tcPr>
            <w:tcW w:type="dxa" w:w="1704"/>
            <w:shd w:fill="FDB7B9"/>
          </w:tcPr>
          <w:p>
            <w:r>
              <w:rPr>
                <w:b/>
              </w:rPr>
            </w:r>
          </w:p>
        </w:tc>
        <w:tc>
          <w:tcPr>
            <w:tcW w:type="dxa" w:w="1704"/>
            <w:shd w:fill="FDB7B9"/>
          </w:tcPr>
          <w:p>
            <w:r>
              <w:rPr>
                <w:b/>
              </w:rPr>
            </w:r>
          </w:p>
        </w:tc>
        <w:tc>
          <w:tcPr>
            <w:tcW w:type="dxa" w:w="1704"/>
            <w:shd w:fill="FDB7B9"/>
          </w:tcPr>
          <w:p>
            <w:r>
              <w:rPr>
                <w:b/>
              </w:rPr>
            </w:r>
          </w:p>
        </w:tc>
        <w:tc>
          <w:tcPr>
            <w:tcW w:type="dxa" w:w="1704"/>
            <w:shd w:fill="FDB7B9"/>
          </w:tcPr>
          <w:p>
            <w:r>
              <w:rPr>
                <w:b/>
              </w:rPr>
            </w:r>
          </w:p>
        </w:tc>
      </w:tr>
      <w:tr>
        <w:tc>
          <w:tcPr>
            <w:tcW w:type="dxa" w:w="1704"/>
          </w:tcPr>
          <w:p>
            <w:r>
              <w:t>ship</w:t>
            </w:r>
          </w:p>
        </w:tc>
        <w:tc>
          <w:tcPr>
            <w:tcW w:type="dxa" w:w="1704"/>
          </w:tcPr>
          <w:p>
            <w:r>
              <w:t>cake</w:t>
            </w:r>
          </w:p>
        </w:tc>
        <w:tc>
          <w:tcPr>
            <w:tcW w:type="dxa" w:w="1704"/>
          </w:tcPr>
          <w:p>
            <w:r>
              <w:t>rain</w:t>
            </w:r>
          </w:p>
        </w:tc>
        <w:tc>
          <w:tcPr>
            <w:tcW w:type="dxa" w:w="1704"/>
          </w:tcPr>
          <w:p>
            <w:r>
              <w:t>bird</w:t>
            </w:r>
          </w:p>
        </w:tc>
        <w:tc>
          <w:tcPr>
            <w:tcW w:type="dxa" w:w="1704"/>
          </w:tcPr>
          <w:p>
            <w:r>
              <w:t>coin</w:t>
            </w:r>
          </w:p>
        </w:tc>
        <w:tc>
          <w:tcPr>
            <w:tcW w:type="dxa" w:w="1704"/>
          </w:tcPr>
          <w:p>
            <w:r>
              <w:t>robot</w:t>
            </w:r>
          </w:p>
        </w:tc>
      </w:tr>
    </w:tbl>
    <w:p/>
    <w:p>
      <w:r>
        <w:t>______________________________________________________________________</w:t>
      </w:r>
    </w:p>
    <w:p>
      <w:r>
        <w:t>______________________________________________________________________</w:t>
      </w:r>
    </w:p>
    <w:p>
      <w:r>
        <w:t>______________________________________________________________________</w:t>
      </w:r>
    </w:p>
    <w:p>
      <w:r>
        <w:t>______________________________________________________________________</w:t>
      </w:r>
    </w:p>
    <w:p>
      <w:r>
        <w:t>______________________________________________________________________</w:t>
      </w:r>
    </w:p>
    <w:p/>
    <w:p>
      <w:pPr>
        <w:pStyle w:val="Heading1"/>
      </w:pPr>
      <w:r>
        <w:t>Week 1 Sentence Builder</w:t>
      </w:r>
    </w:p>
    <w:p>
      <w:pPr>
        <w:spacing w:after="80"/>
      </w:pPr>
      <w:r>
        <w:t>Cut apart the word cards or point to each word in the bank. Build one sentence. Then write it on the lines.</w:t>
      </w:r>
    </w:p>
    <w:tbl>
      <w:tblPr>
        <w:tblStyle w:val="TableGrid"/>
        <w:tblW w:type="auto" w:w="0"/>
        <w:jc w:val="center"/>
        <w:tblLook w:firstColumn="1" w:firstRow="1" w:lastColumn="0" w:lastRow="0" w:noHBand="0" w:noVBand="1" w:val="04A0"/>
      </w:tblPr>
      <w:tblGrid>
        <w:gridCol w:w="1704"/>
        <w:gridCol w:w="1704"/>
        <w:gridCol w:w="1704"/>
        <w:gridCol w:w="1704"/>
        <w:gridCol w:w="1704"/>
        <w:gridCol w:w="1704"/>
      </w:tblGrid>
      <w:tr>
        <w:tc>
          <w:tcPr>
            <w:tcW w:type="dxa" w:w="1704"/>
            <w:shd w:fill="FDB7B9"/>
          </w:tcPr>
          <w:p>
            <w:r>
              <w:rPr>
                <w:b/>
              </w:rPr>
              <w:t>Word Bank</w:t>
            </w:r>
          </w:p>
        </w:tc>
        <w:tc>
          <w:tcPr>
            <w:tcW w:type="dxa" w:w="1704"/>
            <w:shd w:fill="FDB7B9"/>
          </w:tcPr>
          <w:p>
            <w:r>
              <w:rPr>
                <w:b/>
              </w:rPr>
            </w:r>
          </w:p>
        </w:tc>
        <w:tc>
          <w:tcPr>
            <w:tcW w:type="dxa" w:w="1704"/>
            <w:shd w:fill="FDB7B9"/>
          </w:tcPr>
          <w:p>
            <w:r>
              <w:rPr>
                <w:b/>
              </w:rPr>
            </w:r>
          </w:p>
        </w:tc>
        <w:tc>
          <w:tcPr>
            <w:tcW w:type="dxa" w:w="1704"/>
            <w:shd w:fill="FDB7B9"/>
          </w:tcPr>
          <w:p>
            <w:r>
              <w:rPr>
                <w:b/>
              </w:rPr>
            </w:r>
          </w:p>
        </w:tc>
        <w:tc>
          <w:tcPr>
            <w:tcW w:type="dxa" w:w="1704"/>
            <w:shd w:fill="FDB7B9"/>
          </w:tcPr>
          <w:p>
            <w:r>
              <w:rPr>
                <w:b/>
              </w:rPr>
            </w:r>
          </w:p>
        </w:tc>
        <w:tc>
          <w:tcPr>
            <w:tcW w:type="dxa" w:w="1704"/>
            <w:shd w:fill="FDB7B9"/>
          </w:tcPr>
          <w:p>
            <w:r>
              <w:rPr>
                <w:b/>
              </w:rPr>
            </w:r>
          </w:p>
        </w:tc>
      </w:tr>
      <w:tr>
        <w:tc>
          <w:tcPr>
            <w:tcW w:type="dxa" w:w="1704"/>
          </w:tcPr>
          <w:p>
            <w:r>
              <w:t>because</w:t>
            </w:r>
          </w:p>
        </w:tc>
        <w:tc>
          <w:tcPr>
            <w:tcW w:type="dxa" w:w="1704"/>
          </w:tcPr>
          <w:p>
            <w:r>
              <w:t>every</w:t>
            </w:r>
          </w:p>
        </w:tc>
        <w:tc>
          <w:tcPr>
            <w:tcW w:type="dxa" w:w="1704"/>
          </w:tcPr>
          <w:p>
            <w:r>
              <w:t>friend</w:t>
            </w:r>
          </w:p>
        </w:tc>
        <w:tc>
          <w:tcPr>
            <w:tcW w:type="dxa" w:w="1704"/>
          </w:tcPr>
          <w:p>
            <w:r>
              <w:t>ship</w:t>
            </w:r>
          </w:p>
        </w:tc>
        <w:tc>
          <w:tcPr>
            <w:tcW w:type="dxa" w:w="1704"/>
          </w:tcPr>
          <w:p>
            <w:r>
              <w:t>cake</w:t>
            </w:r>
          </w:p>
        </w:tc>
        <w:tc>
          <w:tcPr>
            <w:tcW w:type="dxa" w:w="1704"/>
          </w:tcPr>
          <w:p>
            <w:r>
              <w:t>rain</w:t>
            </w:r>
          </w:p>
        </w:tc>
      </w:tr>
    </w:tbl>
    <w:p/>
    <w:p>
      <w:r>
        <w:t>______________________________________________________________________</w:t>
      </w:r>
    </w:p>
    <w:p>
      <w:r>
        <w:t>______________________________________________________________________</w:t>
      </w:r>
    </w:p>
    <w:p>
      <w:r>
        <w:t>______________________________________________________________________</w:t>
      </w:r>
    </w:p>
    <w:p>
      <w:r>
        <w:t>______________________________________________________________________</w:t>
      </w:r>
    </w:p>
    <w:p/>
    <w:p>
      <w:pPr>
        <w:pStyle w:val="Heading1"/>
      </w:pPr>
      <w:r>
        <w:t>Trace and Write: phrases, sentence groups</w:t>
      </w:r>
    </w:p>
    <w:tbl>
      <w:tblPr>
        <w:tblStyle w:val="TableGrid"/>
        <w:tblW w:type="auto" w:w="0"/>
        <w:jc w:val="center"/>
        <w:tblLook w:firstColumn="1" w:firstRow="1" w:lastColumn="0" w:lastRow="0" w:noHBand="0" w:noVBand="1" w:val="04A0"/>
      </w:tblPr>
      <w:tblGrid>
        <w:gridCol w:w="5112"/>
        <w:gridCol w:w="5112"/>
      </w:tblGrid>
      <w:tr>
        <w:tc>
          <w:tcPr>
            <w:tcW w:type="dxa" w:w="5112"/>
            <w:shd w:fill="FDB7B9"/>
          </w:tcPr>
          <w:p>
            <w:r>
              <w:rPr>
                <w:b/>
              </w:rPr>
              <w:t>Trace It</w:t>
            </w:r>
          </w:p>
        </w:tc>
        <w:tc>
          <w:tcPr>
            <w:tcW w:type="dxa" w:w="5112"/>
            <w:shd w:fill="FDB7B9"/>
          </w:tcPr>
          <w:p>
            <w:r>
              <w:rPr>
                <w:b/>
              </w:rPr>
              <w:t>Write It</w:t>
            </w:r>
          </w:p>
        </w:tc>
      </w:tr>
      <w:tr>
        <w:tc>
          <w:tcPr>
            <w:tcW w:type="dxa" w:w="5112"/>
          </w:tcPr>
          <w:p>
            <w:r>
              <w:t xml:space="preserve">phrases, sentence groups   phrases, sentence groups   phrases, sentence groups   phrases, sentence groups   phrases, sentence groups   </w:t>
            </w:r>
          </w:p>
        </w:tc>
        <w:tc>
          <w:tcPr>
            <w:tcW w:type="dxa" w:w="5112"/>
          </w:tcPr>
          <w:p>
            <w:r>
              <w:br/>
              <w:br/>
            </w:r>
          </w:p>
        </w:tc>
      </w:tr>
      <w:tr>
        <w:tc>
          <w:tcPr>
            <w:tcW w:type="dxa" w:w="5112"/>
          </w:tcPr>
          <w:p>
            <w:r>
              <w:t>Target words:</w:t>
              <w:br/>
              <w:t>read</w:t>
              <w:br/>
              <w:t>retell</w:t>
              <w:br/>
              <w:t>answer</w:t>
            </w:r>
          </w:p>
        </w:tc>
        <w:tc>
          <w:tcPr>
            <w:tcW w:type="dxa" w:w="5112"/>
          </w:tcPr>
          <w:p>
            <w:r>
              <w:br/>
              <w:br/>
              <w:br/>
            </w:r>
          </w:p>
        </w:tc>
      </w:tr>
      <w:tr>
        <w:tc>
          <w:tcPr>
            <w:tcW w:type="dxa" w:w="5112"/>
          </w:tcPr>
          <w:p>
            <w:r>
              <w:t>Say the sound while you trace.</w:t>
            </w:r>
          </w:p>
        </w:tc>
        <w:tc>
          <w:tcPr>
            <w:tcW w:type="dxa" w:w="5112"/>
          </w:tcPr>
          <w:p>
            <w:r>
              <w:t>Circle your neatest word.</w:t>
            </w:r>
          </w:p>
        </w:tc>
      </w:tr>
    </w:tbl>
    <w:p/>
    <w:p>
      <w:pPr>
        <w:pStyle w:val="Heading1"/>
      </w:pPr>
      <w:r>
        <w:t>Week 2 Read and Write</w:t>
      </w:r>
    </w:p>
    <w:p>
      <w:pPr>
        <w:spacing w:after="80"/>
      </w:pPr>
      <w:r>
        <w:t>Read the words aloud. Then use the word bank to write each word or finish the sentence. Focus sentence: We could read the story again.</w:t>
      </w:r>
    </w:p>
    <w:tbl>
      <w:tblPr>
        <w:tblStyle w:val="TableGrid"/>
        <w:tblW w:type="auto" w:w="0"/>
        <w:jc w:val="center"/>
        <w:tblLook w:firstColumn="1" w:firstRow="1" w:lastColumn="0" w:lastRow="0" w:noHBand="0" w:noVBand="1" w:val="04A0"/>
      </w:tblPr>
      <w:tblGrid>
        <w:gridCol w:w="1704"/>
        <w:gridCol w:w="1704"/>
        <w:gridCol w:w="1704"/>
        <w:gridCol w:w="1704"/>
        <w:gridCol w:w="1704"/>
        <w:gridCol w:w="1704"/>
      </w:tblGrid>
      <w:tr>
        <w:tc>
          <w:tcPr>
            <w:tcW w:type="dxa" w:w="1704"/>
            <w:shd w:fill="FDB7B9"/>
          </w:tcPr>
          <w:p>
            <w:r>
              <w:rPr>
                <w:b/>
              </w:rPr>
              <w:t>Word Bank</w:t>
            </w:r>
          </w:p>
        </w:tc>
        <w:tc>
          <w:tcPr>
            <w:tcW w:type="dxa" w:w="1704"/>
            <w:shd w:fill="FDB7B9"/>
          </w:tcPr>
          <w:p>
            <w:r>
              <w:rPr>
                <w:b/>
              </w:rPr>
            </w:r>
          </w:p>
        </w:tc>
        <w:tc>
          <w:tcPr>
            <w:tcW w:type="dxa" w:w="1704"/>
            <w:shd w:fill="FDB7B9"/>
          </w:tcPr>
          <w:p>
            <w:r>
              <w:rPr>
                <w:b/>
              </w:rPr>
            </w:r>
          </w:p>
        </w:tc>
        <w:tc>
          <w:tcPr>
            <w:tcW w:type="dxa" w:w="1704"/>
            <w:shd w:fill="FDB7B9"/>
          </w:tcPr>
          <w:p>
            <w:r>
              <w:rPr>
                <w:b/>
              </w:rPr>
            </w:r>
          </w:p>
        </w:tc>
        <w:tc>
          <w:tcPr>
            <w:tcW w:type="dxa" w:w="1704"/>
            <w:shd w:fill="FDB7B9"/>
          </w:tcPr>
          <w:p>
            <w:r>
              <w:rPr>
                <w:b/>
              </w:rPr>
            </w:r>
          </w:p>
        </w:tc>
        <w:tc>
          <w:tcPr>
            <w:tcW w:type="dxa" w:w="1704"/>
            <w:shd w:fill="FDB7B9"/>
          </w:tcPr>
          <w:p>
            <w:r>
              <w:rPr>
                <w:b/>
              </w:rPr>
            </w:r>
          </w:p>
        </w:tc>
      </w:tr>
      <w:tr>
        <w:tc>
          <w:tcPr>
            <w:tcW w:type="dxa" w:w="1704"/>
          </w:tcPr>
          <w:p>
            <w:r>
              <w:t>read</w:t>
            </w:r>
          </w:p>
        </w:tc>
        <w:tc>
          <w:tcPr>
            <w:tcW w:type="dxa" w:w="1704"/>
          </w:tcPr>
          <w:p>
            <w:r>
              <w:t>retell</w:t>
            </w:r>
          </w:p>
        </w:tc>
        <w:tc>
          <w:tcPr>
            <w:tcW w:type="dxa" w:w="1704"/>
          </w:tcPr>
          <w:p>
            <w:r>
              <w:t>answer</w:t>
            </w:r>
          </w:p>
        </w:tc>
        <w:tc>
          <w:tcPr>
            <w:tcW w:type="dxa" w:w="1704"/>
          </w:tcPr>
          <w:p>
            <w:r>
              <w:t>story</w:t>
            </w:r>
          </w:p>
        </w:tc>
        <w:tc>
          <w:tcPr>
            <w:tcW w:type="dxa" w:w="1704"/>
          </w:tcPr>
          <w:p>
            <w:r>
              <w:t>detail</w:t>
            </w:r>
          </w:p>
        </w:tc>
        <w:tc>
          <w:tcPr>
            <w:tcW w:type="dxa" w:w="1704"/>
          </w:tcPr>
          <w:p>
            <w:r>
              <w:t>main</w:t>
            </w:r>
          </w:p>
        </w:tc>
      </w:tr>
    </w:tbl>
    <w:p/>
    <w:p>
      <w:r>
        <w:t>______________________________________________________________________</w:t>
      </w:r>
    </w:p>
    <w:p>
      <w:r>
        <w:t>______________________________________________________________________</w:t>
      </w:r>
    </w:p>
    <w:p>
      <w:r>
        <w:t>______________________________________________________________________</w:t>
      </w:r>
    </w:p>
    <w:p>
      <w:r>
        <w:t>______________________________________________________________________</w:t>
      </w:r>
    </w:p>
    <w:p>
      <w:r>
        <w:t>______________________________________________________________________</w:t>
      </w:r>
    </w:p>
    <w:p/>
    <w:p>
      <w:pPr>
        <w:pStyle w:val="Heading1"/>
      </w:pPr>
      <w:r>
        <w:t>Week 2 Sentence Builder</w:t>
      </w:r>
    </w:p>
    <w:p>
      <w:pPr>
        <w:spacing w:after="80"/>
      </w:pPr>
      <w:r>
        <w:t>Cut apart the word cards or point to each word in the bank. Build one sentence. Then write it on the lines.</w:t>
      </w:r>
    </w:p>
    <w:tbl>
      <w:tblPr>
        <w:tblStyle w:val="TableGrid"/>
        <w:tblW w:type="auto" w:w="0"/>
        <w:jc w:val="center"/>
        <w:tblLook w:firstColumn="1" w:firstRow="1" w:lastColumn="0" w:lastRow="0" w:noHBand="0" w:noVBand="1" w:val="04A0"/>
      </w:tblPr>
      <w:tblGrid>
        <w:gridCol w:w="1704"/>
        <w:gridCol w:w="1704"/>
        <w:gridCol w:w="1704"/>
        <w:gridCol w:w="1704"/>
        <w:gridCol w:w="1704"/>
        <w:gridCol w:w="1704"/>
      </w:tblGrid>
      <w:tr>
        <w:tc>
          <w:tcPr>
            <w:tcW w:type="dxa" w:w="1704"/>
            <w:shd w:fill="FDB7B9"/>
          </w:tcPr>
          <w:p>
            <w:r>
              <w:rPr>
                <w:b/>
              </w:rPr>
              <w:t>Word Bank</w:t>
            </w:r>
          </w:p>
        </w:tc>
        <w:tc>
          <w:tcPr>
            <w:tcW w:type="dxa" w:w="1704"/>
            <w:shd w:fill="FDB7B9"/>
          </w:tcPr>
          <w:p>
            <w:r>
              <w:rPr>
                <w:b/>
              </w:rPr>
            </w:r>
          </w:p>
        </w:tc>
        <w:tc>
          <w:tcPr>
            <w:tcW w:type="dxa" w:w="1704"/>
            <w:shd w:fill="FDB7B9"/>
          </w:tcPr>
          <w:p>
            <w:r>
              <w:rPr>
                <w:b/>
              </w:rPr>
            </w:r>
          </w:p>
        </w:tc>
        <w:tc>
          <w:tcPr>
            <w:tcW w:type="dxa" w:w="1704"/>
            <w:shd w:fill="FDB7B9"/>
          </w:tcPr>
          <w:p>
            <w:r>
              <w:rPr>
                <w:b/>
              </w:rPr>
            </w:r>
          </w:p>
        </w:tc>
        <w:tc>
          <w:tcPr>
            <w:tcW w:type="dxa" w:w="1704"/>
            <w:shd w:fill="FDB7B9"/>
          </w:tcPr>
          <w:p>
            <w:r>
              <w:rPr>
                <w:b/>
              </w:rPr>
            </w:r>
          </w:p>
        </w:tc>
        <w:tc>
          <w:tcPr>
            <w:tcW w:type="dxa" w:w="1704"/>
            <w:shd w:fill="FDB7B9"/>
          </w:tcPr>
          <w:p>
            <w:r>
              <w:rPr>
                <w:b/>
              </w:rPr>
            </w:r>
          </w:p>
        </w:tc>
      </w:tr>
      <w:tr>
        <w:tc>
          <w:tcPr>
            <w:tcW w:type="dxa" w:w="1704"/>
          </w:tcPr>
          <w:p>
            <w:r>
              <w:t>would</w:t>
            </w:r>
          </w:p>
        </w:tc>
        <w:tc>
          <w:tcPr>
            <w:tcW w:type="dxa" w:w="1704"/>
          </w:tcPr>
          <w:p>
            <w:r>
              <w:t>could</w:t>
            </w:r>
          </w:p>
        </w:tc>
        <w:tc>
          <w:tcPr>
            <w:tcW w:type="dxa" w:w="1704"/>
          </w:tcPr>
          <w:p>
            <w:r>
              <w:t>should</w:t>
            </w:r>
          </w:p>
        </w:tc>
        <w:tc>
          <w:tcPr>
            <w:tcW w:type="dxa" w:w="1704"/>
          </w:tcPr>
          <w:p>
            <w:r>
              <w:t>read</w:t>
            </w:r>
          </w:p>
        </w:tc>
        <w:tc>
          <w:tcPr>
            <w:tcW w:type="dxa" w:w="1704"/>
          </w:tcPr>
          <w:p>
            <w:r>
              <w:t>retell</w:t>
            </w:r>
          </w:p>
        </w:tc>
        <w:tc>
          <w:tcPr>
            <w:tcW w:type="dxa" w:w="1704"/>
          </w:tcPr>
          <w:p>
            <w:r>
              <w:t>answer</w:t>
            </w:r>
          </w:p>
        </w:tc>
      </w:tr>
    </w:tbl>
    <w:p/>
    <w:p>
      <w:r>
        <w:t>______________________________________________________________________</w:t>
      </w:r>
    </w:p>
    <w:p>
      <w:r>
        <w:t>______________________________________________________________________</w:t>
      </w:r>
    </w:p>
    <w:p>
      <w:r>
        <w:t>______________________________________________________________________</w:t>
      </w:r>
    </w:p>
    <w:p>
      <w:r>
        <w:t>______________________________________________________________________</w:t>
      </w:r>
    </w:p>
    <w:p/>
    <w:p>
      <w:pPr>
        <w:pStyle w:val="Heading1"/>
      </w:pPr>
      <w:r>
        <w:t>Trace and Write: characters, setting</w:t>
      </w:r>
    </w:p>
    <w:tbl>
      <w:tblPr>
        <w:tblStyle w:val="TableGrid"/>
        <w:tblW w:type="auto" w:w="0"/>
        <w:jc w:val="center"/>
        <w:tblLook w:firstColumn="1" w:firstRow="1" w:lastColumn="0" w:lastRow="0" w:noHBand="0" w:noVBand="1" w:val="04A0"/>
      </w:tblPr>
      <w:tblGrid>
        <w:gridCol w:w="5112"/>
        <w:gridCol w:w="5112"/>
      </w:tblGrid>
      <w:tr>
        <w:tc>
          <w:tcPr>
            <w:tcW w:type="dxa" w:w="5112"/>
            <w:shd w:fill="FDB7B9"/>
          </w:tcPr>
          <w:p>
            <w:r>
              <w:rPr>
                <w:b/>
              </w:rPr>
              <w:t>Trace It</w:t>
            </w:r>
          </w:p>
        </w:tc>
        <w:tc>
          <w:tcPr>
            <w:tcW w:type="dxa" w:w="5112"/>
            <w:shd w:fill="FDB7B9"/>
          </w:tcPr>
          <w:p>
            <w:r>
              <w:rPr>
                <w:b/>
              </w:rPr>
              <w:t>Write It</w:t>
            </w:r>
          </w:p>
        </w:tc>
      </w:tr>
      <w:tr>
        <w:tc>
          <w:tcPr>
            <w:tcW w:type="dxa" w:w="5112"/>
          </w:tcPr>
          <w:p>
            <w:r>
              <w:t xml:space="preserve">characters, setting   characters, setting   characters, setting   characters, setting   characters, setting   </w:t>
            </w:r>
          </w:p>
        </w:tc>
        <w:tc>
          <w:tcPr>
            <w:tcW w:type="dxa" w:w="5112"/>
          </w:tcPr>
          <w:p>
            <w:r>
              <w:br/>
              <w:br/>
            </w:r>
          </w:p>
        </w:tc>
      </w:tr>
      <w:tr>
        <w:tc>
          <w:tcPr>
            <w:tcW w:type="dxa" w:w="5112"/>
          </w:tcPr>
          <w:p>
            <w:r>
              <w:t>Target words:</w:t>
              <w:br/>
              <w:t>character</w:t>
              <w:br/>
              <w:t>setting</w:t>
              <w:br/>
              <w:t>beginning</w:t>
            </w:r>
          </w:p>
        </w:tc>
        <w:tc>
          <w:tcPr>
            <w:tcW w:type="dxa" w:w="5112"/>
          </w:tcPr>
          <w:p>
            <w:r>
              <w:br/>
              <w:br/>
              <w:br/>
            </w:r>
          </w:p>
        </w:tc>
      </w:tr>
      <w:tr>
        <w:tc>
          <w:tcPr>
            <w:tcW w:type="dxa" w:w="5112"/>
          </w:tcPr>
          <w:p>
            <w:r>
              <w:t>Say the sound while you trace.</w:t>
            </w:r>
          </w:p>
        </w:tc>
        <w:tc>
          <w:tcPr>
            <w:tcW w:type="dxa" w:w="5112"/>
          </w:tcPr>
          <w:p>
            <w:r>
              <w:t>Circle your neatest word.</w:t>
            </w:r>
          </w:p>
        </w:tc>
      </w:tr>
    </w:tbl>
    <w:p/>
    <w:p>
      <w:pPr>
        <w:pStyle w:val="Heading1"/>
      </w:pPr>
      <w:r>
        <w:t>Week 3 Read and Write</w:t>
      </w:r>
    </w:p>
    <w:p>
      <w:pPr>
        <w:spacing w:after="80"/>
      </w:pPr>
      <w:r>
        <w:t>Read the words aloud. Then use the word bank to write each word or finish the sentence. Focus sentence: Who was in the story?</w:t>
      </w:r>
    </w:p>
    <w:tbl>
      <w:tblPr>
        <w:tblStyle w:val="TableGrid"/>
        <w:tblW w:type="auto" w:w="0"/>
        <w:jc w:val="center"/>
        <w:tblLook w:firstColumn="1" w:firstRow="1" w:lastColumn="0" w:lastRow="0" w:noHBand="0" w:noVBand="1" w:val="04A0"/>
      </w:tblPr>
      <w:tblGrid>
        <w:gridCol w:w="2045"/>
        <w:gridCol w:w="2045"/>
        <w:gridCol w:w="2045"/>
        <w:gridCol w:w="2045"/>
        <w:gridCol w:w="2045"/>
      </w:tblGrid>
      <w:tr>
        <w:tc>
          <w:tcPr>
            <w:tcW w:type="dxa" w:w="2045"/>
            <w:shd w:fill="FDB7B9"/>
          </w:tcPr>
          <w:p>
            <w:r>
              <w:rPr>
                <w:b/>
              </w:rPr>
              <w:t>Word Bank</w:t>
            </w:r>
          </w:p>
        </w:tc>
        <w:tc>
          <w:tcPr>
            <w:tcW w:type="dxa" w:w="2045"/>
            <w:shd w:fill="FDB7B9"/>
          </w:tcPr>
          <w:p>
            <w:r>
              <w:rPr>
                <w:b/>
              </w:rPr>
            </w:r>
          </w:p>
        </w:tc>
        <w:tc>
          <w:tcPr>
            <w:tcW w:type="dxa" w:w="2045"/>
            <w:shd w:fill="FDB7B9"/>
          </w:tcPr>
          <w:p>
            <w:r>
              <w:rPr>
                <w:b/>
              </w:rPr>
            </w:r>
          </w:p>
        </w:tc>
        <w:tc>
          <w:tcPr>
            <w:tcW w:type="dxa" w:w="2045"/>
            <w:shd w:fill="FDB7B9"/>
          </w:tcPr>
          <w:p>
            <w:r>
              <w:rPr>
                <w:b/>
              </w:rPr>
            </w:r>
          </w:p>
        </w:tc>
        <w:tc>
          <w:tcPr>
            <w:tcW w:type="dxa" w:w="2045"/>
            <w:shd w:fill="FDB7B9"/>
          </w:tcPr>
          <w:p>
            <w:r>
              <w:rPr>
                <w:b/>
              </w:rPr>
            </w:r>
          </w:p>
        </w:tc>
      </w:tr>
      <w:tr>
        <w:tc>
          <w:tcPr>
            <w:tcW w:type="dxa" w:w="2045"/>
          </w:tcPr>
          <w:p>
            <w:r>
              <w:t>character</w:t>
            </w:r>
          </w:p>
        </w:tc>
        <w:tc>
          <w:tcPr>
            <w:tcW w:type="dxa" w:w="2045"/>
          </w:tcPr>
          <w:p>
            <w:r>
              <w:t>setting</w:t>
            </w:r>
          </w:p>
        </w:tc>
        <w:tc>
          <w:tcPr>
            <w:tcW w:type="dxa" w:w="2045"/>
          </w:tcPr>
          <w:p>
            <w:r>
              <w:t>beginning</w:t>
            </w:r>
          </w:p>
        </w:tc>
        <w:tc>
          <w:tcPr>
            <w:tcW w:type="dxa" w:w="2045"/>
          </w:tcPr>
          <w:p>
            <w:r>
              <w:t>middle</w:t>
            </w:r>
          </w:p>
        </w:tc>
        <w:tc>
          <w:tcPr>
            <w:tcW w:type="dxa" w:w="2045"/>
          </w:tcPr>
          <w:p>
            <w:r>
              <w:t>ending</w:t>
            </w:r>
          </w:p>
        </w:tc>
      </w:tr>
    </w:tbl>
    <w:p/>
    <w:p>
      <w:r>
        <w:t>______________________________________________________________________</w:t>
      </w:r>
    </w:p>
    <w:p>
      <w:r>
        <w:t>______________________________________________________________________</w:t>
      </w:r>
    </w:p>
    <w:p>
      <w:r>
        <w:t>______________________________________________________________________</w:t>
      </w:r>
    </w:p>
    <w:p>
      <w:r>
        <w:t>______________________________________________________________________</w:t>
      </w:r>
    </w:p>
    <w:p>
      <w:r>
        <w:t>______________________________________________________________________</w:t>
      </w:r>
    </w:p>
    <w:p/>
    <w:p>
      <w:pPr>
        <w:pStyle w:val="Heading1"/>
      </w:pPr>
      <w:r>
        <w:t>Week 3 Sentence Builder</w:t>
      </w:r>
    </w:p>
    <w:p>
      <w:pPr>
        <w:spacing w:after="80"/>
      </w:pPr>
      <w:r>
        <w:t>Cut apart the word cards or point to each word in the bank. Build one sentence. Then write it on the lines.</w:t>
      </w:r>
    </w:p>
    <w:tbl>
      <w:tblPr>
        <w:tblStyle w:val="TableGrid"/>
        <w:tblW w:type="auto" w:w="0"/>
        <w:jc w:val="center"/>
        <w:tblLook w:firstColumn="1" w:firstRow="1" w:lastColumn="0" w:lastRow="0" w:noHBand="0" w:noVBand="1" w:val="04A0"/>
      </w:tblPr>
      <w:tblGrid>
        <w:gridCol w:w="1704"/>
        <w:gridCol w:w="1704"/>
        <w:gridCol w:w="1704"/>
        <w:gridCol w:w="1704"/>
        <w:gridCol w:w="1704"/>
        <w:gridCol w:w="1704"/>
      </w:tblGrid>
      <w:tr>
        <w:tc>
          <w:tcPr>
            <w:tcW w:type="dxa" w:w="1704"/>
            <w:shd w:fill="FDB7B9"/>
          </w:tcPr>
          <w:p>
            <w:r>
              <w:rPr>
                <w:b/>
              </w:rPr>
              <w:t>Word Bank</w:t>
            </w:r>
          </w:p>
        </w:tc>
        <w:tc>
          <w:tcPr>
            <w:tcW w:type="dxa" w:w="1704"/>
            <w:shd w:fill="FDB7B9"/>
          </w:tcPr>
          <w:p>
            <w:r>
              <w:rPr>
                <w:b/>
              </w:rPr>
            </w:r>
          </w:p>
        </w:tc>
        <w:tc>
          <w:tcPr>
            <w:tcW w:type="dxa" w:w="1704"/>
            <w:shd w:fill="FDB7B9"/>
          </w:tcPr>
          <w:p>
            <w:r>
              <w:rPr>
                <w:b/>
              </w:rPr>
            </w:r>
          </w:p>
        </w:tc>
        <w:tc>
          <w:tcPr>
            <w:tcW w:type="dxa" w:w="1704"/>
            <w:shd w:fill="FDB7B9"/>
          </w:tcPr>
          <w:p>
            <w:r>
              <w:rPr>
                <w:b/>
              </w:rPr>
            </w:r>
          </w:p>
        </w:tc>
        <w:tc>
          <w:tcPr>
            <w:tcW w:type="dxa" w:w="1704"/>
            <w:shd w:fill="FDB7B9"/>
          </w:tcPr>
          <w:p>
            <w:r>
              <w:rPr>
                <w:b/>
              </w:rPr>
            </w:r>
          </w:p>
        </w:tc>
        <w:tc>
          <w:tcPr>
            <w:tcW w:type="dxa" w:w="1704"/>
            <w:shd w:fill="FDB7B9"/>
          </w:tcPr>
          <w:p>
            <w:r>
              <w:rPr>
                <w:b/>
              </w:rPr>
            </w:r>
          </w:p>
        </w:tc>
      </w:tr>
      <w:tr>
        <w:tc>
          <w:tcPr>
            <w:tcW w:type="dxa" w:w="1704"/>
          </w:tcPr>
          <w:p>
            <w:r>
              <w:t>who</w:t>
            </w:r>
          </w:p>
        </w:tc>
        <w:tc>
          <w:tcPr>
            <w:tcW w:type="dxa" w:w="1704"/>
          </w:tcPr>
          <w:p>
            <w:r>
              <w:t>what</w:t>
            </w:r>
          </w:p>
        </w:tc>
        <w:tc>
          <w:tcPr>
            <w:tcW w:type="dxa" w:w="1704"/>
          </w:tcPr>
          <w:p>
            <w:r>
              <w:t>where</w:t>
            </w:r>
          </w:p>
        </w:tc>
        <w:tc>
          <w:tcPr>
            <w:tcW w:type="dxa" w:w="1704"/>
          </w:tcPr>
          <w:p>
            <w:r>
              <w:t>character</w:t>
            </w:r>
          </w:p>
        </w:tc>
        <w:tc>
          <w:tcPr>
            <w:tcW w:type="dxa" w:w="1704"/>
          </w:tcPr>
          <w:p>
            <w:r>
              <w:t>setting</w:t>
            </w:r>
          </w:p>
        </w:tc>
        <w:tc>
          <w:tcPr>
            <w:tcW w:type="dxa" w:w="1704"/>
          </w:tcPr>
          <w:p>
            <w:r>
              <w:t>beginning</w:t>
            </w:r>
          </w:p>
        </w:tc>
      </w:tr>
    </w:tbl>
    <w:p/>
    <w:p>
      <w:r>
        <w:t>______________________________________________________________________</w:t>
      </w:r>
    </w:p>
    <w:p>
      <w:r>
        <w:t>______________________________________________________________________</w:t>
      </w:r>
    </w:p>
    <w:p>
      <w:r>
        <w:t>______________________________________________________________________</w:t>
      </w:r>
    </w:p>
    <w:p>
      <w:r>
        <w:t>______________________________________________________________________</w:t>
      </w:r>
    </w:p>
    <w:p/>
    <w:p>
      <w:pPr>
        <w:pStyle w:val="Heading1"/>
      </w:pPr>
      <w:r>
        <w:t>Trace and Write: all learned patterns</w:t>
      </w:r>
    </w:p>
    <w:tbl>
      <w:tblPr>
        <w:tblStyle w:val="TableGrid"/>
        <w:tblW w:type="auto" w:w="0"/>
        <w:jc w:val="center"/>
        <w:tblLook w:firstColumn="1" w:firstRow="1" w:lastColumn="0" w:lastRow="0" w:noHBand="0" w:noVBand="1" w:val="04A0"/>
      </w:tblPr>
      <w:tblGrid>
        <w:gridCol w:w="5112"/>
        <w:gridCol w:w="5112"/>
      </w:tblGrid>
      <w:tr>
        <w:tc>
          <w:tcPr>
            <w:tcW w:type="dxa" w:w="5112"/>
            <w:shd w:fill="FDB7B9"/>
          </w:tcPr>
          <w:p>
            <w:r>
              <w:rPr>
                <w:b/>
              </w:rPr>
              <w:t>Trace It</w:t>
            </w:r>
          </w:p>
        </w:tc>
        <w:tc>
          <w:tcPr>
            <w:tcW w:type="dxa" w:w="5112"/>
            <w:shd w:fill="FDB7B9"/>
          </w:tcPr>
          <w:p>
            <w:r>
              <w:rPr>
                <w:b/>
              </w:rPr>
              <w:t>Write It</w:t>
            </w:r>
          </w:p>
        </w:tc>
      </w:tr>
      <w:tr>
        <w:tc>
          <w:tcPr>
            <w:tcW w:type="dxa" w:w="5112"/>
          </w:tcPr>
          <w:p>
            <w:r>
              <w:t xml:space="preserve">all learned patterns   all learned patterns   all learned patterns   all learned patterns   all learned patterns   </w:t>
            </w:r>
          </w:p>
        </w:tc>
        <w:tc>
          <w:tcPr>
            <w:tcW w:type="dxa" w:w="5112"/>
          </w:tcPr>
          <w:p>
            <w:r>
              <w:br/>
              <w:br/>
            </w:r>
          </w:p>
        </w:tc>
      </w:tr>
      <w:tr>
        <w:tc>
          <w:tcPr>
            <w:tcW w:type="dxa" w:w="5112"/>
          </w:tcPr>
          <w:p>
            <w:r>
              <w:t>Target words:</w:t>
              <w:br/>
              <w:t>review</w:t>
              <w:br/>
              <w:t>fluency</w:t>
              <w:br/>
              <w:t>growth</w:t>
            </w:r>
          </w:p>
        </w:tc>
        <w:tc>
          <w:tcPr>
            <w:tcW w:type="dxa" w:w="5112"/>
          </w:tcPr>
          <w:p>
            <w:r>
              <w:br/>
              <w:br/>
              <w:br/>
            </w:r>
          </w:p>
        </w:tc>
      </w:tr>
      <w:tr>
        <w:tc>
          <w:tcPr>
            <w:tcW w:type="dxa" w:w="5112"/>
          </w:tcPr>
          <w:p>
            <w:r>
              <w:t>Say the sound while you trace.</w:t>
            </w:r>
          </w:p>
        </w:tc>
        <w:tc>
          <w:tcPr>
            <w:tcW w:type="dxa" w:w="5112"/>
          </w:tcPr>
          <w:p>
            <w:r>
              <w:t>Circle your neatest word.</w:t>
            </w:r>
          </w:p>
        </w:tc>
      </w:tr>
    </w:tbl>
    <w:p/>
    <w:p>
      <w:pPr>
        <w:pStyle w:val="Heading1"/>
      </w:pPr>
      <w:r>
        <w:t>Week 4 Read and Write</w:t>
      </w:r>
    </w:p>
    <w:p>
      <w:pPr>
        <w:spacing w:after="80"/>
      </w:pPr>
      <w:r>
        <w:t>Read the words aloud. Then use the word bank to write each word or finish the sentence. Focus sentence: I am a strong reader.</w:t>
      </w:r>
    </w:p>
    <w:tbl>
      <w:tblPr>
        <w:tblStyle w:val="TableGrid"/>
        <w:tblW w:type="auto" w:w="0"/>
        <w:jc w:val="center"/>
        <w:tblLook w:firstColumn="1" w:firstRow="1" w:lastColumn="0" w:lastRow="0" w:noHBand="0" w:noVBand="1" w:val="04A0"/>
      </w:tblPr>
      <w:tblGrid>
        <w:gridCol w:w="2045"/>
        <w:gridCol w:w="2045"/>
        <w:gridCol w:w="2045"/>
        <w:gridCol w:w="2045"/>
        <w:gridCol w:w="2045"/>
      </w:tblGrid>
      <w:tr>
        <w:tc>
          <w:tcPr>
            <w:tcW w:type="dxa" w:w="2045"/>
            <w:shd w:fill="FDB7B9"/>
          </w:tcPr>
          <w:p>
            <w:r>
              <w:rPr>
                <w:b/>
              </w:rPr>
              <w:t>Word Bank</w:t>
            </w:r>
          </w:p>
        </w:tc>
        <w:tc>
          <w:tcPr>
            <w:tcW w:type="dxa" w:w="2045"/>
            <w:shd w:fill="FDB7B9"/>
          </w:tcPr>
          <w:p>
            <w:r>
              <w:rPr>
                <w:b/>
              </w:rPr>
            </w:r>
          </w:p>
        </w:tc>
        <w:tc>
          <w:tcPr>
            <w:tcW w:type="dxa" w:w="2045"/>
            <w:shd w:fill="FDB7B9"/>
          </w:tcPr>
          <w:p>
            <w:r>
              <w:rPr>
                <w:b/>
              </w:rPr>
            </w:r>
          </w:p>
        </w:tc>
        <w:tc>
          <w:tcPr>
            <w:tcW w:type="dxa" w:w="2045"/>
            <w:shd w:fill="FDB7B9"/>
          </w:tcPr>
          <w:p>
            <w:r>
              <w:rPr>
                <w:b/>
              </w:rPr>
            </w:r>
          </w:p>
        </w:tc>
        <w:tc>
          <w:tcPr>
            <w:tcW w:type="dxa" w:w="2045"/>
            <w:shd w:fill="FDB7B9"/>
          </w:tcPr>
          <w:p>
            <w:r>
              <w:rPr>
                <w:b/>
              </w:rPr>
            </w:r>
          </w:p>
        </w:tc>
      </w:tr>
      <w:tr>
        <w:tc>
          <w:tcPr>
            <w:tcW w:type="dxa" w:w="2045"/>
          </w:tcPr>
          <w:p>
            <w:r>
              <w:t>review</w:t>
            </w:r>
          </w:p>
        </w:tc>
        <w:tc>
          <w:tcPr>
            <w:tcW w:type="dxa" w:w="2045"/>
          </w:tcPr>
          <w:p>
            <w:r>
              <w:t>fluency</w:t>
            </w:r>
          </w:p>
        </w:tc>
        <w:tc>
          <w:tcPr>
            <w:tcW w:type="dxa" w:w="2045"/>
          </w:tcPr>
          <w:p>
            <w:r>
              <w:t>growth</w:t>
            </w:r>
          </w:p>
        </w:tc>
        <w:tc>
          <w:tcPr>
            <w:tcW w:type="dxa" w:w="2045"/>
          </w:tcPr>
          <w:p>
            <w:r>
              <w:t>reader</w:t>
            </w:r>
          </w:p>
        </w:tc>
        <w:tc>
          <w:tcPr>
            <w:tcW w:type="dxa" w:w="2045"/>
          </w:tcPr>
          <w:p>
            <w:r>
              <w:t>writer</w:t>
            </w:r>
          </w:p>
        </w:tc>
      </w:tr>
    </w:tbl>
    <w:p/>
    <w:p>
      <w:r>
        <w:t>______________________________________________________________________</w:t>
      </w:r>
    </w:p>
    <w:p>
      <w:r>
        <w:t>______________________________________________________________________</w:t>
      </w:r>
    </w:p>
    <w:p>
      <w:r>
        <w:t>______________________________________________________________________</w:t>
      </w:r>
    </w:p>
    <w:p>
      <w:r>
        <w:t>______________________________________________________________________</w:t>
      </w:r>
    </w:p>
    <w:p>
      <w:r>
        <w:t>______________________________________________________________________</w:t>
      </w:r>
    </w:p>
    <w:p/>
    <w:p>
      <w:pPr>
        <w:pStyle w:val="Heading1"/>
      </w:pPr>
      <w:r>
        <w:t>Week 4 Sentence Builder</w:t>
      </w:r>
    </w:p>
    <w:p>
      <w:pPr>
        <w:spacing w:after="80"/>
      </w:pPr>
      <w:r>
        <w:t>Cut apart the word cards or point to each word in the bank. Build one sentence. Then write it on the lines.</w:t>
      </w:r>
    </w:p>
    <w:tbl>
      <w:tblPr>
        <w:tblStyle w:val="TableGrid"/>
        <w:tblW w:type="auto" w:w="0"/>
        <w:jc w:val="center"/>
        <w:tblLook w:firstColumn="1" w:firstRow="1" w:lastColumn="0" w:lastRow="0" w:noHBand="0" w:noVBand="1" w:val="04A0"/>
      </w:tblPr>
      <w:tblGrid>
        <w:gridCol w:w="1704"/>
        <w:gridCol w:w="1704"/>
        <w:gridCol w:w="1704"/>
        <w:gridCol w:w="1704"/>
        <w:gridCol w:w="1704"/>
        <w:gridCol w:w="1704"/>
      </w:tblGrid>
      <w:tr>
        <w:tc>
          <w:tcPr>
            <w:tcW w:type="dxa" w:w="1704"/>
            <w:shd w:fill="FDB7B9"/>
          </w:tcPr>
          <w:p>
            <w:r>
              <w:rPr>
                <w:b/>
              </w:rPr>
              <w:t>Word Bank</w:t>
            </w:r>
          </w:p>
        </w:tc>
        <w:tc>
          <w:tcPr>
            <w:tcW w:type="dxa" w:w="1704"/>
            <w:shd w:fill="FDB7B9"/>
          </w:tcPr>
          <w:p>
            <w:r>
              <w:rPr>
                <w:b/>
              </w:rPr>
            </w:r>
          </w:p>
        </w:tc>
        <w:tc>
          <w:tcPr>
            <w:tcW w:type="dxa" w:w="1704"/>
            <w:shd w:fill="FDB7B9"/>
          </w:tcPr>
          <w:p>
            <w:r>
              <w:rPr>
                <w:b/>
              </w:rPr>
            </w:r>
          </w:p>
        </w:tc>
        <w:tc>
          <w:tcPr>
            <w:tcW w:type="dxa" w:w="1704"/>
            <w:shd w:fill="FDB7B9"/>
          </w:tcPr>
          <w:p>
            <w:r>
              <w:rPr>
                <w:b/>
              </w:rPr>
            </w:r>
          </w:p>
        </w:tc>
        <w:tc>
          <w:tcPr>
            <w:tcW w:type="dxa" w:w="1704"/>
            <w:shd w:fill="FDB7B9"/>
          </w:tcPr>
          <w:p>
            <w:r>
              <w:rPr>
                <w:b/>
              </w:rPr>
            </w:r>
          </w:p>
        </w:tc>
        <w:tc>
          <w:tcPr>
            <w:tcW w:type="dxa" w:w="1704"/>
            <w:shd w:fill="FDB7B9"/>
          </w:tcPr>
          <w:p>
            <w:r>
              <w:rPr>
                <w:b/>
              </w:rPr>
            </w:r>
          </w:p>
        </w:tc>
      </w:tr>
      <w:tr>
        <w:tc>
          <w:tcPr>
            <w:tcW w:type="dxa" w:w="1704"/>
          </w:tcPr>
          <w:p>
            <w:r>
              <w:t>favorite</w:t>
            </w:r>
          </w:p>
        </w:tc>
        <w:tc>
          <w:tcPr>
            <w:tcW w:type="dxa" w:w="1704"/>
          </w:tcPr>
          <w:p>
            <w:r>
              <w:t>learned</w:t>
            </w:r>
          </w:p>
        </w:tc>
        <w:tc>
          <w:tcPr>
            <w:tcW w:type="dxa" w:w="1704"/>
          </w:tcPr>
          <w:p>
            <w:r>
              <w:t>stronger</w:t>
            </w:r>
          </w:p>
        </w:tc>
        <w:tc>
          <w:tcPr>
            <w:tcW w:type="dxa" w:w="1704"/>
          </w:tcPr>
          <w:p>
            <w:r>
              <w:t>review</w:t>
            </w:r>
          </w:p>
        </w:tc>
        <w:tc>
          <w:tcPr>
            <w:tcW w:type="dxa" w:w="1704"/>
          </w:tcPr>
          <w:p>
            <w:r>
              <w:t>fluency</w:t>
            </w:r>
          </w:p>
        </w:tc>
        <w:tc>
          <w:tcPr>
            <w:tcW w:type="dxa" w:w="1704"/>
          </w:tcPr>
          <w:p>
            <w:r>
              <w:t>growth</w:t>
            </w:r>
          </w:p>
        </w:tc>
      </w:tr>
    </w:tbl>
    <w:p/>
    <w:p>
      <w:r>
        <w:t>______________________________________________________________________</w:t>
      </w:r>
    </w:p>
    <w:p>
      <w:r>
        <w:t>______________________________________________________________________</w:t>
      </w:r>
    </w:p>
    <w:p>
      <w:r>
        <w:t>______________________________________________________________________</w:t>
      </w:r>
    </w:p>
    <w:p>
      <w:r>
        <w:t>______________________________________________________________________</w:t>
      </w:r>
    </w:p>
    <w:p/>
    <w:p>
      <w:pPr>
        <w:pStyle w:val="Heading1"/>
      </w:pPr>
      <w:r>
        <w:t>Flashcards and Word Cards</w:t>
      </w:r>
    </w:p>
    <w:tbl>
      <w:tblPr>
        <w:tblStyle w:val="TableGrid"/>
        <w:tblW w:type="auto" w:w="0"/>
        <w:jc w:val="center"/>
        <w:tblLook w:firstColumn="1" w:firstRow="1" w:lastColumn="0" w:lastRow="0" w:noHBand="0" w:noVBand="1" w:val="04A0"/>
      </w:tblPr>
      <w:tblGrid>
        <w:gridCol w:w="3408"/>
        <w:gridCol w:w="3408"/>
        <w:gridCol w:w="3408"/>
      </w:tblGrid>
      <w:tr>
        <w:tc>
          <w:tcPr>
            <w:tcW w:type="dxa" w:w="3408"/>
            <w:vAlign w:val="center"/>
            <w:shd w:fill="FFF1F1"/>
          </w:tcPr>
          <w:p>
            <w:pPr>
              <w:jc w:val="center"/>
            </w:pPr>
            <w:r>
              <w:rPr>
                <w:b/>
                <w:sz w:val="36"/>
              </w:rPr>
              <w:t>ship</w:t>
            </w:r>
          </w:p>
        </w:tc>
        <w:tc>
          <w:tcPr>
            <w:tcW w:type="dxa" w:w="3408"/>
            <w:vAlign w:val="center"/>
            <w:shd w:fill="FFF1F1"/>
          </w:tcPr>
          <w:p>
            <w:pPr>
              <w:jc w:val="center"/>
            </w:pPr>
            <w:r>
              <w:rPr>
                <w:b/>
                <w:sz w:val="36"/>
              </w:rPr>
              <w:t>cake</w:t>
            </w:r>
          </w:p>
        </w:tc>
        <w:tc>
          <w:tcPr>
            <w:tcW w:type="dxa" w:w="3408"/>
            <w:vAlign w:val="center"/>
            <w:shd w:fill="FFF1F1"/>
          </w:tcPr>
          <w:p>
            <w:pPr>
              <w:jc w:val="center"/>
            </w:pPr>
            <w:r>
              <w:rPr>
                <w:b/>
                <w:sz w:val="36"/>
              </w:rPr>
              <w:t>rain</w:t>
            </w:r>
          </w:p>
        </w:tc>
      </w:tr>
      <w:tr>
        <w:tc>
          <w:tcPr>
            <w:tcW w:type="dxa" w:w="3408"/>
            <w:vAlign w:val="center"/>
            <w:shd w:fill="FFF1F1"/>
          </w:tcPr>
          <w:p>
            <w:pPr>
              <w:jc w:val="center"/>
            </w:pPr>
            <w:r>
              <w:rPr>
                <w:b/>
                <w:sz w:val="36"/>
              </w:rPr>
              <w:t>because</w:t>
            </w:r>
          </w:p>
        </w:tc>
        <w:tc>
          <w:tcPr>
            <w:tcW w:type="dxa" w:w="3408"/>
            <w:vAlign w:val="center"/>
            <w:shd w:fill="FFF1F1"/>
          </w:tcPr>
          <w:p>
            <w:pPr>
              <w:jc w:val="center"/>
            </w:pPr>
            <w:r>
              <w:rPr>
                <w:b/>
                <w:sz w:val="36"/>
              </w:rPr>
              <w:t>every</w:t>
            </w:r>
          </w:p>
        </w:tc>
        <w:tc>
          <w:tcPr>
            <w:tcW w:type="dxa" w:w="3408"/>
            <w:vAlign w:val="center"/>
            <w:shd w:fill="FFF1F1"/>
          </w:tcPr>
          <w:p>
            <w:pPr>
              <w:jc w:val="center"/>
            </w:pPr>
            <w:r>
              <w:rPr>
                <w:b/>
                <w:sz w:val="36"/>
              </w:rPr>
              <w:t>read</w:t>
            </w:r>
          </w:p>
        </w:tc>
      </w:tr>
      <w:tr>
        <w:tc>
          <w:tcPr>
            <w:tcW w:type="dxa" w:w="3408"/>
            <w:vAlign w:val="center"/>
            <w:shd w:fill="FFF1F1"/>
          </w:tcPr>
          <w:p>
            <w:pPr>
              <w:jc w:val="center"/>
            </w:pPr>
            <w:r>
              <w:rPr>
                <w:b/>
                <w:sz w:val="36"/>
              </w:rPr>
              <w:t>retell</w:t>
            </w:r>
          </w:p>
        </w:tc>
        <w:tc>
          <w:tcPr>
            <w:tcW w:type="dxa" w:w="3408"/>
            <w:vAlign w:val="center"/>
            <w:shd w:fill="FFF1F1"/>
          </w:tcPr>
          <w:p>
            <w:pPr>
              <w:jc w:val="center"/>
            </w:pPr>
            <w:r>
              <w:rPr>
                <w:b/>
                <w:sz w:val="36"/>
              </w:rPr>
              <w:t>answer</w:t>
            </w:r>
          </w:p>
        </w:tc>
        <w:tc>
          <w:tcPr>
            <w:tcW w:type="dxa" w:w="3408"/>
            <w:vAlign w:val="center"/>
            <w:shd w:fill="FFF1F1"/>
          </w:tcPr>
          <w:p>
            <w:pPr>
              <w:jc w:val="center"/>
            </w:pPr>
            <w:r>
              <w:rPr>
                <w:b/>
                <w:sz w:val="36"/>
              </w:rPr>
              <w:t>would</w:t>
            </w:r>
          </w:p>
        </w:tc>
      </w:tr>
      <w:tr>
        <w:tc>
          <w:tcPr>
            <w:tcW w:type="dxa" w:w="3408"/>
            <w:vAlign w:val="center"/>
            <w:shd w:fill="FFF1F1"/>
          </w:tcPr>
          <w:p>
            <w:pPr>
              <w:jc w:val="center"/>
            </w:pPr>
            <w:r>
              <w:rPr>
                <w:b/>
                <w:sz w:val="36"/>
              </w:rPr>
              <w:t>could</w:t>
            </w:r>
          </w:p>
        </w:tc>
        <w:tc>
          <w:tcPr>
            <w:tcW w:type="dxa" w:w="3408"/>
            <w:vAlign w:val="center"/>
            <w:shd w:fill="FFF1F1"/>
          </w:tcPr>
          <w:p>
            <w:pPr>
              <w:jc w:val="center"/>
            </w:pPr>
            <w:r>
              <w:rPr>
                <w:b/>
                <w:sz w:val="36"/>
              </w:rPr>
              <w:t>character</w:t>
            </w:r>
          </w:p>
        </w:tc>
        <w:tc>
          <w:tcPr>
            <w:tcW w:type="dxa" w:w="3408"/>
            <w:vAlign w:val="center"/>
            <w:shd w:fill="FFF1F1"/>
          </w:tcPr>
          <w:p>
            <w:pPr>
              <w:jc w:val="center"/>
            </w:pPr>
            <w:r>
              <w:rPr>
                <w:b/>
                <w:sz w:val="36"/>
              </w:rPr>
              <w:t>setting</w:t>
            </w:r>
          </w:p>
        </w:tc>
      </w:tr>
    </w:tbl>
    <w:p>
      <w:r>
        <w:t>Cut apart the cards. Use them for reading races, matching games, and sentence building.</w:t>
      </w:r>
    </w:p>
    <w:p/>
    <w:p>
      <w:pPr>
        <w:pStyle w:val="Heading1"/>
      </w:pPr>
      <w:r>
        <w:t>Game Board</w:t>
      </w:r>
    </w:p>
    <w:p>
      <w:r>
        <w:t>Directions: Roll a die. Move the game piece. Read the word you land on. If you read it correctly, stay there. First player to FINISH wins.</w:t>
      </w:r>
    </w:p>
    <w:tbl>
      <w:tblPr>
        <w:tblStyle w:val="TableGrid"/>
        <w:tblW w:type="auto" w:w="0"/>
        <w:jc w:val="center"/>
        <w:tblLook w:firstColumn="1" w:firstRow="1" w:lastColumn="0" w:lastRow="0" w:noHBand="0" w:noVBand="1" w:val="04A0"/>
      </w:tblPr>
      <w:tblGrid>
        <w:gridCol w:w="2045"/>
        <w:gridCol w:w="2045"/>
        <w:gridCol w:w="2045"/>
        <w:gridCol w:w="2045"/>
        <w:gridCol w:w="2045"/>
      </w:tblGrid>
      <w:tr>
        <w:tc>
          <w:tcPr>
            <w:tcW w:type="dxa" w:w="2045"/>
            <w:shd w:fill="FDB7B9"/>
          </w:tcPr>
          <w:p>
            <w:pPr>
              <w:jc w:val="center"/>
            </w:pPr>
            <w:r>
              <w:rPr>
                <w:b/>
                <w:sz w:val="22"/>
              </w:rPr>
              <w:t>START</w:t>
            </w:r>
          </w:p>
        </w:tc>
        <w:tc>
          <w:tcPr>
            <w:tcW w:type="dxa" w:w="2045"/>
            <w:shd w:fill="FFF1F1"/>
          </w:tcPr>
          <w:p>
            <w:pPr>
              <w:jc w:val="center"/>
            </w:pPr>
            <w:r>
              <w:rPr>
                <w:b/>
                <w:sz w:val="22"/>
              </w:rPr>
              <w:t>ship</w:t>
            </w:r>
          </w:p>
        </w:tc>
        <w:tc>
          <w:tcPr>
            <w:tcW w:type="dxa" w:w="2045"/>
            <w:shd w:fill="FFF1F1"/>
          </w:tcPr>
          <w:p>
            <w:pPr>
              <w:jc w:val="center"/>
            </w:pPr>
            <w:r>
              <w:rPr>
                <w:b/>
                <w:sz w:val="22"/>
              </w:rPr>
              <w:t>cake</w:t>
            </w:r>
          </w:p>
        </w:tc>
        <w:tc>
          <w:tcPr>
            <w:tcW w:type="dxa" w:w="2045"/>
            <w:shd w:fill="FFF1F1"/>
          </w:tcPr>
          <w:p>
            <w:pPr>
              <w:jc w:val="center"/>
            </w:pPr>
            <w:r>
              <w:rPr>
                <w:b/>
                <w:sz w:val="22"/>
              </w:rPr>
              <w:t>rain</w:t>
            </w:r>
          </w:p>
        </w:tc>
        <w:tc>
          <w:tcPr>
            <w:tcW w:type="dxa" w:w="2045"/>
            <w:shd w:fill="FFF1F1"/>
          </w:tcPr>
          <w:p>
            <w:pPr>
              <w:jc w:val="center"/>
            </w:pPr>
            <w:r>
              <w:rPr>
                <w:b/>
                <w:sz w:val="22"/>
              </w:rPr>
              <w:t>because</w:t>
            </w:r>
          </w:p>
        </w:tc>
      </w:tr>
      <w:tr>
        <w:tc>
          <w:tcPr>
            <w:tcW w:type="dxa" w:w="2045"/>
            <w:shd w:fill="FFF1F1"/>
          </w:tcPr>
          <w:p>
            <w:pPr>
              <w:jc w:val="center"/>
            </w:pPr>
            <w:r>
              <w:rPr>
                <w:b/>
                <w:sz w:val="22"/>
              </w:rPr>
              <w:t>every</w:t>
            </w:r>
          </w:p>
        </w:tc>
        <w:tc>
          <w:tcPr>
            <w:tcW w:type="dxa" w:w="2045"/>
            <w:shd w:fill="FFF1F1"/>
          </w:tcPr>
          <w:p>
            <w:pPr>
              <w:jc w:val="center"/>
            </w:pPr>
            <w:r>
              <w:rPr>
                <w:b/>
                <w:sz w:val="22"/>
              </w:rPr>
              <w:t>read</w:t>
            </w:r>
          </w:p>
        </w:tc>
        <w:tc>
          <w:tcPr>
            <w:tcW w:type="dxa" w:w="2045"/>
            <w:shd w:fill="FFF1F1"/>
          </w:tcPr>
          <w:p>
            <w:pPr>
              <w:jc w:val="center"/>
            </w:pPr>
            <w:r>
              <w:rPr>
                <w:b/>
                <w:sz w:val="22"/>
              </w:rPr>
              <w:t>retell</w:t>
            </w:r>
          </w:p>
        </w:tc>
        <w:tc>
          <w:tcPr>
            <w:tcW w:type="dxa" w:w="2045"/>
            <w:shd w:fill="FFF1F1"/>
          </w:tcPr>
          <w:p>
            <w:pPr>
              <w:jc w:val="center"/>
            </w:pPr>
            <w:r>
              <w:rPr>
                <w:b/>
                <w:sz w:val="22"/>
              </w:rPr>
              <w:t>answer</w:t>
            </w:r>
          </w:p>
        </w:tc>
        <w:tc>
          <w:tcPr>
            <w:tcW w:type="dxa" w:w="2045"/>
            <w:shd w:fill="FFF1F1"/>
          </w:tcPr>
          <w:p>
            <w:pPr>
              <w:jc w:val="center"/>
            </w:pPr>
            <w:r>
              <w:rPr>
                <w:b/>
                <w:sz w:val="22"/>
              </w:rPr>
              <w:t>would</w:t>
            </w:r>
          </w:p>
        </w:tc>
      </w:tr>
      <w:tr>
        <w:tc>
          <w:tcPr>
            <w:tcW w:type="dxa" w:w="2045"/>
            <w:shd w:fill="FFF1F1"/>
          </w:tcPr>
          <w:p>
            <w:pPr>
              <w:jc w:val="center"/>
            </w:pPr>
            <w:r>
              <w:rPr>
                <w:b/>
                <w:sz w:val="22"/>
              </w:rPr>
              <w:t>could</w:t>
            </w:r>
          </w:p>
        </w:tc>
        <w:tc>
          <w:tcPr>
            <w:tcW w:type="dxa" w:w="2045"/>
            <w:shd w:fill="FFF1F1"/>
          </w:tcPr>
          <w:p>
            <w:pPr>
              <w:jc w:val="center"/>
            </w:pPr>
            <w:r>
              <w:rPr>
                <w:b/>
                <w:sz w:val="22"/>
              </w:rPr>
              <w:t>character</w:t>
            </w:r>
          </w:p>
        </w:tc>
        <w:tc>
          <w:tcPr>
            <w:tcW w:type="dxa" w:w="2045"/>
            <w:shd w:fill="FFF1F1"/>
          </w:tcPr>
          <w:p>
            <w:pPr>
              <w:jc w:val="center"/>
            </w:pPr>
            <w:r>
              <w:rPr>
                <w:b/>
                <w:sz w:val="22"/>
              </w:rPr>
              <w:t>setting</w:t>
            </w:r>
          </w:p>
        </w:tc>
        <w:tc>
          <w:tcPr>
            <w:tcW w:type="dxa" w:w="2045"/>
            <w:shd w:fill="FFF1F1"/>
          </w:tcPr>
          <w:p>
            <w:pPr>
              <w:jc w:val="center"/>
            </w:pPr>
            <w:r>
              <w:rPr>
                <w:b/>
                <w:sz w:val="22"/>
              </w:rPr>
              <w:t>beginning</w:t>
            </w:r>
          </w:p>
        </w:tc>
        <w:tc>
          <w:tcPr>
            <w:tcW w:type="dxa" w:w="2045"/>
            <w:shd w:fill="FFF1F1"/>
          </w:tcPr>
          <w:p>
            <w:pPr>
              <w:jc w:val="center"/>
            </w:pPr>
            <w:r>
              <w:rPr>
                <w:b/>
                <w:sz w:val="22"/>
              </w:rPr>
              <w:t>who</w:t>
            </w:r>
          </w:p>
        </w:tc>
      </w:tr>
      <w:tr>
        <w:tc>
          <w:tcPr>
            <w:tcW w:type="dxa" w:w="2045"/>
            <w:shd w:fill="FFF1F1"/>
          </w:tcPr>
          <w:p>
            <w:pPr>
              <w:jc w:val="center"/>
            </w:pPr>
            <w:r>
              <w:rPr>
                <w:b/>
                <w:sz w:val="22"/>
              </w:rPr>
              <w:t>what</w:t>
            </w:r>
          </w:p>
        </w:tc>
        <w:tc>
          <w:tcPr>
            <w:tcW w:type="dxa" w:w="2045"/>
            <w:shd w:fill="FFF1F1"/>
          </w:tcPr>
          <w:p>
            <w:pPr>
              <w:jc w:val="center"/>
            </w:pPr>
            <w:r>
              <w:rPr>
                <w:b/>
                <w:sz w:val="22"/>
              </w:rPr>
              <w:t>review</w:t>
            </w:r>
          </w:p>
        </w:tc>
        <w:tc>
          <w:tcPr>
            <w:tcW w:type="dxa" w:w="2045"/>
            <w:shd w:fill="FFF1F1"/>
          </w:tcPr>
          <w:p>
            <w:pPr>
              <w:jc w:val="center"/>
            </w:pPr>
            <w:r>
              <w:rPr>
                <w:b/>
                <w:sz w:val="22"/>
              </w:rPr>
              <w:t>fluency</w:t>
            </w:r>
          </w:p>
        </w:tc>
        <w:tc>
          <w:tcPr>
            <w:tcW w:type="dxa" w:w="2045"/>
            <w:shd w:fill="FFF1F1"/>
          </w:tcPr>
          <w:p>
            <w:pPr>
              <w:jc w:val="center"/>
            </w:pPr>
            <w:r>
              <w:rPr>
                <w:b/>
                <w:sz w:val="22"/>
              </w:rPr>
              <w:t>growth</w:t>
            </w:r>
          </w:p>
        </w:tc>
        <w:tc>
          <w:tcPr>
            <w:tcW w:type="dxa" w:w="2045"/>
            <w:shd w:fill="FDB7B9"/>
          </w:tcPr>
          <w:p>
            <w:pPr>
              <w:jc w:val="center"/>
            </w:pPr>
            <w:r>
              <w:rPr>
                <w:b/>
                <w:sz w:val="22"/>
              </w:rPr>
              <w:t>FINISH</w:t>
            </w:r>
          </w:p>
        </w:tc>
      </w:tr>
    </w:tbl>
    <w:p/>
    <w:p>
      <w:pPr>
        <w:pStyle w:val="Heading1"/>
      </w:pPr>
      <w:r>
        <w:t>Weekly Check-In</w:t>
      </w:r>
    </w:p>
    <w:tbl>
      <w:tblPr>
        <w:tblStyle w:val="TableGrid"/>
        <w:tblW w:type="auto" w:w="0"/>
        <w:tblLook w:firstColumn="1" w:firstRow="1" w:lastColumn="0" w:lastRow="0" w:noHBand="0" w:noVBand="1" w:val="04A0"/>
      </w:tblPr>
      <w:tblGrid>
        <w:gridCol w:w="3408"/>
        <w:gridCol w:w="3408"/>
        <w:gridCol w:w="3408"/>
      </w:tblGrid>
      <w:tr>
        <w:tc>
          <w:tcPr>
            <w:tcW w:type="dxa" w:w="3408"/>
            <w:shd w:fill="FDB7B9"/>
          </w:tcPr>
          <w:p>
            <w:r>
              <w:rPr>
                <w:b/>
              </w:rPr>
              <w:t>Skill</w:t>
            </w:r>
          </w:p>
        </w:tc>
        <w:tc>
          <w:tcPr>
            <w:tcW w:type="dxa" w:w="3408"/>
            <w:shd w:fill="FDB7B9"/>
          </w:tcPr>
          <w:p>
            <w:r>
              <w:rPr>
                <w:b/>
              </w:rPr>
              <w:t>Yes</w:t>
            </w:r>
          </w:p>
        </w:tc>
        <w:tc>
          <w:tcPr>
            <w:tcW w:type="dxa" w:w="3408"/>
            <w:shd w:fill="FDB7B9"/>
          </w:tcPr>
          <w:p>
            <w:r>
              <w:rPr>
                <w:b/>
              </w:rPr>
              <w:t>Not Yet</w:t>
            </w:r>
          </w:p>
        </w:tc>
      </w:tr>
      <w:tr>
        <w:tc>
          <w:tcPr>
            <w:tcW w:type="dxa" w:w="3408"/>
          </w:tcPr>
          <w:p>
            <w:r>
              <w:t>I can say the sounds.</w:t>
            </w:r>
          </w:p>
        </w:tc>
        <w:tc>
          <w:tcPr>
            <w:tcW w:type="dxa" w:w="3408"/>
          </w:tcPr>
          <w:p>
            <w:r>
              <w:t>[ ]</w:t>
            </w:r>
          </w:p>
        </w:tc>
        <w:tc>
          <w:tcPr>
            <w:tcW w:type="dxa" w:w="3408"/>
          </w:tcPr>
          <w:p>
            <w:r>
              <w:t>[ ]</w:t>
            </w:r>
          </w:p>
        </w:tc>
      </w:tr>
      <w:tr>
        <w:tc>
          <w:tcPr>
            <w:tcW w:type="dxa" w:w="3408"/>
          </w:tcPr>
          <w:p>
            <w:r>
              <w:t>I can blend words.</w:t>
            </w:r>
          </w:p>
        </w:tc>
        <w:tc>
          <w:tcPr>
            <w:tcW w:type="dxa" w:w="3408"/>
          </w:tcPr>
          <w:p>
            <w:r>
              <w:t>[ ]</w:t>
            </w:r>
          </w:p>
        </w:tc>
        <w:tc>
          <w:tcPr>
            <w:tcW w:type="dxa" w:w="3408"/>
          </w:tcPr>
          <w:p>
            <w:r>
              <w:t>[ ]</w:t>
            </w:r>
          </w:p>
        </w:tc>
      </w:tr>
      <w:tr>
        <w:tc>
          <w:tcPr>
            <w:tcW w:type="dxa" w:w="3408"/>
          </w:tcPr>
          <w:p>
            <w:r>
              <w:t>I can read a sentence.</w:t>
            </w:r>
          </w:p>
        </w:tc>
        <w:tc>
          <w:tcPr>
            <w:tcW w:type="dxa" w:w="3408"/>
          </w:tcPr>
          <w:p>
            <w:r>
              <w:t>[ ]</w:t>
            </w:r>
          </w:p>
        </w:tc>
        <w:tc>
          <w:tcPr>
            <w:tcW w:type="dxa" w:w="3408"/>
          </w:tcPr>
          <w:p>
            <w:r>
              <w:t>[ ]</w:t>
            </w:r>
          </w:p>
        </w:tc>
      </w:tr>
      <w:tr>
        <w:tc>
          <w:tcPr>
            <w:tcW w:type="dxa" w:w="3408"/>
          </w:tcPr>
          <w:p>
            <w:r>
              <w:t>I can write a word.</w:t>
            </w:r>
          </w:p>
        </w:tc>
        <w:tc>
          <w:tcPr>
            <w:tcW w:type="dxa" w:w="3408"/>
          </w:tcPr>
          <w:p>
            <w:r>
              <w:t>[ ]</w:t>
            </w:r>
          </w:p>
        </w:tc>
        <w:tc>
          <w:tcPr>
            <w:tcW w:type="dxa" w:w="3408"/>
          </w:tcPr>
          <w:p>
            <w:r>
              <w:t>[ ]</w:t>
            </w:r>
          </w:p>
        </w:tc>
      </w:tr>
      <w:tr>
        <w:tc>
          <w:tcPr>
            <w:tcW w:type="dxa" w:w="3408"/>
          </w:tcPr>
          <w:p>
            <w:r>
              <w:t>I tried my best.</w:t>
            </w:r>
          </w:p>
        </w:tc>
        <w:tc>
          <w:tcPr>
            <w:tcW w:type="dxa" w:w="3408"/>
          </w:tcPr>
          <w:p>
            <w:r>
              <w:t>[ ]</w:t>
            </w:r>
          </w:p>
        </w:tc>
        <w:tc>
          <w:tcPr>
            <w:tcW w:type="dxa" w:w="3408"/>
          </w:tcPr>
          <w:p>
            <w:r>
              <w:t>[ ]</w:t>
            </w:r>
          </w:p>
        </w:tc>
      </w:tr>
    </w:tbl>
    <w:p/>
    <w:p>
      <w:pPr>
        <w:pStyle w:val="Heading1"/>
      </w:pPr>
      <w:r>
        <w:t>Unit Test Recording Sheet</w:t>
      </w:r>
    </w:p>
    <w:tbl>
      <w:tblPr>
        <w:tblStyle w:val="TableGrid"/>
        <w:tblW w:type="auto" w:w="0"/>
        <w:tblLook w:firstColumn="1" w:firstRow="1" w:lastColumn="0" w:lastRow="0" w:noHBand="0" w:noVBand="1" w:val="04A0"/>
      </w:tblPr>
      <w:tblGrid>
        <w:gridCol w:w="5112"/>
        <w:gridCol w:w="5112"/>
      </w:tblGrid>
      <w:tr>
        <w:tc>
          <w:tcPr>
            <w:tcW w:type="dxa" w:w="5112"/>
          </w:tcPr>
          <w:p>
            <w:r>
              <w:t>Read 10 words</w:t>
            </w:r>
          </w:p>
        </w:tc>
        <w:tc>
          <w:tcPr>
            <w:tcW w:type="dxa" w:w="5112"/>
          </w:tcPr>
          <w:p>
            <w:r>
              <w:t>________</w:t>
            </w:r>
          </w:p>
        </w:tc>
      </w:tr>
      <w:tr>
        <w:tc>
          <w:tcPr>
            <w:tcW w:type="dxa" w:w="5112"/>
          </w:tcPr>
          <w:p>
            <w:r>
              <w:t>Read 5 phrases</w:t>
            </w:r>
          </w:p>
        </w:tc>
        <w:tc>
          <w:tcPr>
            <w:tcW w:type="dxa" w:w="5112"/>
          </w:tcPr>
          <w:p>
            <w:r>
              <w:t>________</w:t>
            </w:r>
          </w:p>
        </w:tc>
      </w:tr>
      <w:tr>
        <w:tc>
          <w:tcPr>
            <w:tcW w:type="dxa" w:w="5112"/>
          </w:tcPr>
          <w:p>
            <w:r>
              <w:t>Spell 5 words</w:t>
            </w:r>
          </w:p>
        </w:tc>
        <w:tc>
          <w:tcPr>
            <w:tcW w:type="dxa" w:w="5112"/>
          </w:tcPr>
          <w:p>
            <w:r>
              <w:t>________</w:t>
            </w:r>
          </w:p>
        </w:tc>
      </w:tr>
      <w:tr>
        <w:tc>
          <w:tcPr>
            <w:tcW w:type="dxa" w:w="5112"/>
          </w:tcPr>
          <w:p>
            <w:r>
              <w:t>Write 1 sentence</w:t>
            </w:r>
          </w:p>
        </w:tc>
        <w:tc>
          <w:tcPr>
            <w:tcW w:type="dxa" w:w="5112"/>
          </w:tcPr>
          <w:p>
            <w:r>
              <w:t>________</w:t>
            </w:r>
          </w:p>
        </w:tc>
      </w:tr>
      <w:tr>
        <w:tc>
          <w:tcPr>
            <w:tcW w:type="dxa" w:w="5112"/>
          </w:tcPr>
          <w:p>
            <w:r>
              <w:t>Total</w:t>
            </w:r>
          </w:p>
        </w:tc>
        <w:tc>
          <w:tcPr>
            <w:tcW w:type="dxa" w:w="5112"/>
          </w:tcPr>
          <w:p>
            <w:r>
              <w:t>________</w:t>
            </w:r>
          </w:p>
        </w:tc>
      </w:tr>
    </w:tbl>
    <w:p/>
    <w:p>
      <w:pPr>
        <w:pStyle w:val="Heading1"/>
      </w:pPr>
      <w:r>
        <w:t>Reading Goal Tracker</w:t>
      </w:r>
    </w:p>
    <w:tbl>
      <w:tblPr>
        <w:tblStyle w:val="TableGrid"/>
        <w:tblW w:type="auto" w:w="0"/>
        <w:tblLook w:firstColumn="1" w:firstRow="1" w:lastColumn="0" w:lastRow="0" w:noHBand="0" w:noVBand="1" w:val="04A0"/>
      </w:tblPr>
      <w:tblGrid>
        <w:gridCol w:w="3408"/>
        <w:gridCol w:w="3408"/>
        <w:gridCol w:w="3408"/>
      </w:tblGrid>
      <w:tr>
        <w:tc>
          <w:tcPr>
            <w:tcW w:type="dxa" w:w="3408"/>
            <w:shd w:fill="FDB7B9"/>
          </w:tcPr>
          <w:p>
            <w:r>
              <w:rPr>
                <w:b/>
              </w:rPr>
              <w:t>Week</w:t>
            </w:r>
          </w:p>
        </w:tc>
        <w:tc>
          <w:tcPr>
            <w:tcW w:type="dxa" w:w="3408"/>
            <w:shd w:fill="FDB7B9"/>
          </w:tcPr>
          <w:p>
            <w:r>
              <w:rPr>
                <w:b/>
              </w:rPr>
              <w:t>Words Read</w:t>
            </w:r>
          </w:p>
        </w:tc>
        <w:tc>
          <w:tcPr>
            <w:tcW w:type="dxa" w:w="3408"/>
            <w:shd w:fill="FDB7B9"/>
          </w:tcPr>
          <w:p>
            <w:r>
              <w:rPr>
                <w:b/>
              </w:rPr>
              <w:t>Notes</w:t>
            </w:r>
          </w:p>
        </w:tc>
      </w:tr>
      <w:tr>
        <w:tc>
          <w:tcPr>
            <w:tcW w:type="dxa" w:w="3408"/>
          </w:tcPr>
          <w:p>
            <w:r>
              <w:t>1</w:t>
            </w:r>
          </w:p>
        </w:tc>
        <w:tc>
          <w:tcPr>
            <w:tcW w:type="dxa" w:w="3408"/>
          </w:tcPr>
          <w:p>
            <w:r/>
          </w:p>
        </w:tc>
        <w:tc>
          <w:tcPr>
            <w:tcW w:type="dxa" w:w="3408"/>
          </w:tcPr>
          <w:p>
            <w:r/>
          </w:p>
        </w:tc>
      </w:tr>
      <w:tr>
        <w:tc>
          <w:tcPr>
            <w:tcW w:type="dxa" w:w="3408"/>
          </w:tcPr>
          <w:p>
            <w:r>
              <w:t>2</w:t>
            </w:r>
          </w:p>
        </w:tc>
        <w:tc>
          <w:tcPr>
            <w:tcW w:type="dxa" w:w="3408"/>
          </w:tcPr>
          <w:p>
            <w:r/>
          </w:p>
        </w:tc>
        <w:tc>
          <w:tcPr>
            <w:tcW w:type="dxa" w:w="3408"/>
          </w:tcPr>
          <w:p>
            <w:r/>
          </w:p>
        </w:tc>
      </w:tr>
      <w:tr>
        <w:tc>
          <w:tcPr>
            <w:tcW w:type="dxa" w:w="3408"/>
          </w:tcPr>
          <w:p>
            <w:r>
              <w:t>3</w:t>
            </w:r>
          </w:p>
        </w:tc>
        <w:tc>
          <w:tcPr>
            <w:tcW w:type="dxa" w:w="3408"/>
          </w:tcPr>
          <w:p>
            <w:r/>
          </w:p>
        </w:tc>
        <w:tc>
          <w:tcPr>
            <w:tcW w:type="dxa" w:w="3408"/>
          </w:tcPr>
          <w:p>
            <w:r/>
          </w:p>
        </w:tc>
      </w:tr>
      <w:tr>
        <w:tc>
          <w:tcPr>
            <w:tcW w:type="dxa" w:w="3408"/>
          </w:tcPr>
          <w:p>
            <w:r>
              <w:t>4</w:t>
            </w:r>
          </w:p>
        </w:tc>
        <w:tc>
          <w:tcPr>
            <w:tcW w:type="dxa" w:w="3408"/>
          </w:tcPr>
          <w:p>
            <w:r/>
          </w:p>
        </w:tc>
        <w:tc>
          <w:tcPr>
            <w:tcW w:type="dxa" w:w="3408"/>
          </w:tcPr>
          <w:p>
            <w:r/>
          </w:p>
        </w:tc>
      </w:tr>
    </w:tbl>
    <w:p/>
    <w:sectPr w:rsidR="00FC693F" w:rsidRPr="0006063C" w:rsidSect="00034616">
      <w:footerReference w:type="default" r:id="rId9"/>
      <w:pgSz w:w="12240" w:h="15840"/>
      <w:pgMar w:top="864" w:right="1008" w:bottom="864" w:left="1008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0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ＭＳ 明朝">
    <w:panose1 w:val="00000000000000000000"/>
    <w:charset w:val="80"/>
    <w:family w:val="roman"/>
    <w:notTrueType/>
    <w:pitch w:val="fixed"/>
    <w:sig w:usb0="00000001" w:usb1="08070000" w:usb2="00000010" w:usb3="00000000" w:csb0="00020000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  <w:font w:name="ＭＳ ゴシック">
    <w:panose1 w:val="00000000000000000000"/>
    <w:charset w:val="80"/>
    <w:family w:val="modern"/>
    <w:notTrueType/>
    <w:pitch w:val="fixed"/>
    <w:sig w:usb0="00000001" w:usb1="08070000" w:usb2="00000010" w:usb3="00000000" w:csb0="00020000" w:csb1="00000000"/>
  </w:font>
  <w:font w:name="Courier">
    <w:panose1 w:val="02000500000000000000"/>
    <w:charset w:val="00"/>
    <w:family w:val="auto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</w:fonts>
</file>

<file path=word/footer1.xml><?xml version="1.0" encoding="utf-8"?>
<w:ftr xmlns:m="http://schemas.openxmlformats.org/officeDocument/2006/math" xmlns:mc="http://schemas.openxmlformats.org/markup-compatibility/2006" xmlns:mo="http://schemas.microsoft.com/office/mac/office/2008/main" xmlns:mv="urn:schemas-microsoft-com:mac:vml" xmlns:o="urn:schemas-microsoft-com:office:office" xmlns:r="http://schemas.openxmlformats.org/officeDocument/2006/relationships" xmlns:v="urn:schemas-microsoft-com:vml" xmlns:w10="urn:schemas-microsoft-com:office:word" xmlns:w14="http://schemas.microsoft.com/office/word/2010/wordml" xmlns:w="http://schemas.openxmlformats.org/wordprocessingml/2006/main" xmlns:wne="http://schemas.microsoft.com/office/word/2006/wordml" xmlns:wp14="http://schemas.microsoft.com/office/word/2010/wordprocessingDrawing" xmlns:wp="http://schemas.openxmlformats.org/drawingml/2006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mc:Ignorable="w14 wp14">
  <w:p>
    <w:pPr>
      <w:pStyle w:val="Footer"/>
      <w:jc w:val="center"/>
    </w:pPr>
    <w:r>
      <w:rPr>
        <w:color w:val="666666"/>
        <w:sz w:val="16"/>
      </w:rPr>
      <w:t>1st Grade Phonics Curriculum Bundle</w:t>
    </w:r>
  </w:p>
</w:ftr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7C"/>
    <w:multiLevelType w:val="singleLevel"/>
    <w:tmpl w:val="C310EC42"/>
    <w:lvl w:ilvl="0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</w:lvl>
  </w:abstractNum>
  <w:abstractNum w:abstractNumId="1">
    <w:nsid w:val="FFFFFF7D"/>
    <w:multiLevelType w:val="singleLevel"/>
    <w:tmpl w:val="E4089024"/>
    <w:lvl w:ilvl="0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</w:abstractNum>
  <w:abstractNum w:abstractNumId="2">
    <w:nsid w:val="FFFFFF7E"/>
    <w:multiLevelType w:val="singleLevel"/>
    <w:tmpl w:val="FB12693A"/>
    <w:lvl w:ilvl="0">
      <w:start w:val="1"/>
      <w:numFmt w:val="decimal"/>
      <w:pStyle w:val="ListNumber3"/>
      <w:lvlText w:val="%1."/>
      <w:lvlJc w:val="left"/>
      <w:pPr>
        <w:tabs>
          <w:tab w:val="num" w:pos="1080"/>
        </w:tabs>
        <w:ind w:left="1080" w:hanging="360"/>
      </w:pPr>
    </w:lvl>
  </w:abstractNum>
  <w:abstractNum w:abstractNumId="3">
    <w:nsid w:val="FFFFFF7F"/>
    <w:multiLevelType w:val="singleLevel"/>
    <w:tmpl w:val="38441652"/>
    <w:lvl w:ilvl="0">
      <w:start w:val="1"/>
      <w:numFmt w:val="decimal"/>
      <w:pStyle w:val="ListNumber2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4">
    <w:nsid w:val="FFFFFF81"/>
    <w:multiLevelType w:val="singleLevel"/>
    <w:tmpl w:val="171AC3A4"/>
    <w:lvl w:ilvl="0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</w:abstractNum>
  <w:abstractNum w:abstractNumId="5">
    <w:nsid w:val="FFFFFF82"/>
    <w:multiLevelType w:val="singleLevel"/>
    <w:tmpl w:val="F3EAFDEC"/>
    <w:lvl w:ilvl="0">
      <w:start w:val="1"/>
      <w:numFmt w:val="bullet"/>
      <w:pStyle w:val="ListBullet3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</w:abstractNum>
  <w:abstractNum w:abstractNumId="6">
    <w:nsid w:val="FFFFFF83"/>
    <w:multiLevelType w:val="singleLevel"/>
    <w:tmpl w:val="3D1EFFD4"/>
    <w:lvl w:ilvl="0">
      <w:start w:val="1"/>
      <w:numFmt w:val="bullet"/>
      <w:pStyle w:val="ListBullet2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</w:abstractNum>
  <w:abstractNum w:abstractNumId="7">
    <w:nsid w:val="FFFFFF88"/>
    <w:multiLevelType w:val="singleLevel"/>
    <w:tmpl w:val="D0A62B40"/>
    <w:lvl w:ilvl="0">
      <w:start w:val="1"/>
      <w:numFmt w:val="decimal"/>
      <w:pStyle w:val="ListNumber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8">
    <w:nsid w:val="FFFFFF89"/>
    <w:multiLevelType w:val="singleLevel"/>
    <w:tmpl w:val="29761A62"/>
    <w:lvl w:ilvl="0">
      <w:start w:val="1"/>
      <w:numFmt w:val="bullet"/>
      <w:pStyle w:val="List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num w:numId="1">
    <w:abstractNumId w:val="8"/>
  </w:num>
  <w:num w:numId="2">
    <w:abstractNumId w:val="6"/>
  </w:num>
  <w:num w:numId="3">
    <w:abstractNumId w:val="5"/>
  </w:num>
  <w:num w:numId="4">
    <w:abstractNumId w:val="4"/>
  </w:num>
  <w:num w:numId="5">
    <w:abstractNumId w:val="7"/>
  </w:num>
  <w:num w:numId="6">
    <w:abstractNumId w:val="3"/>
  </w:num>
  <w:num w:numId="7">
    <w:abstractNumId w:val="2"/>
  </w:num>
  <w:num w:numId="8">
    <w:abstractNumId w:val="1"/>
  </w:num>
  <w:num w:numId="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val="bestFit"/>
  <w:proofState w:spelling="clean" w:grammar="clean"/>
  <w:defaultTabStop w:val="720"/>
  <w:characterSpacingControl w:val="doNotCompress"/>
  <w:savePreviewPicture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47730"/>
    <w:rsid w:val="00034616"/>
    <w:rsid w:val="0006063C"/>
    <w:rsid w:val="0015074B"/>
    <w:rsid w:val="0029639D"/>
    <w:rsid w:val="00326F90"/>
    <w:rsid w:val="00AA1D8D"/>
    <w:rsid w:val="00B47730"/>
    <w:rsid w:val="00CB0664"/>
    <w:rsid w:val="00FC69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7"/>
    <o:shapelayout v:ext="edit">
      <o:idmap v:ext="edit" data="1"/>
    </o:shapelayout>
  </w:shapeDefaults>
  <w:decimalSymbol w:val="."/>
  <w:listSeparator w:val=","/>
  <w14:docId w14:val="24062061"/>
  <w14:defaultImageDpi w14:val="30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C693F"/>
    <w:rPr>
      <w:rFonts w:ascii="Calibri" w:hAnsi="Calibri"/>
      <w:sz w:val="21"/>
    </w:rPr>
  </w:style>
  <w:style w:type="paragraph" w:styleId="Header">
    <w:name w:val="header"/>
    <w:basedOn w:val="Normal"/>
    <w:link w:val="HeaderChar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18BF"/>
  </w:style>
  <w:style w:type="paragraph" w:styleId="Footer">
    <w:name w:val="footer"/>
    <w:basedOn w:val="Normal"/>
    <w:link w:val="FooterChar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18BF"/>
  </w:style>
  <w:style w:type="paragraph" w:styleId="Heading1">
    <w:name w:val="heading 1"/>
    <w:basedOn w:val="Normal"/>
    <w:next w:val="Normal"/>
    <w:link w:val="Heading1Char"/>
    <w:uiPriority w:val="9"/>
    <w:qFormat/>
    <w:rsid w:val="00FC693F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 w:ascii="Calibri" w:hAnsi="Calibri"/>
      <w:b/>
      <w:bCs/>
      <w:color w:val="A33A3A"/>
      <w:sz w:val="32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FC693F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 w:ascii="Calibri" w:hAnsi="Calibri"/>
      <w:b/>
      <w:bCs/>
      <w:color w:val="A33A3A"/>
      <w:sz w:val="25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FC693F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 w:ascii="Calibri" w:hAnsi="Calibri"/>
      <w:b/>
      <w:bCs/>
      <w:color w:val="A33A3A"/>
      <w:sz w:val="23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uiPriority w:val="1"/>
    <w:qFormat/>
    <w:rsid w:val="00FC693F"/>
    <w:pPr>
      <w:spacing w:after="0" w:line="240" w:lineRule="auto"/>
    </w:pPr>
  </w:style>
  <w:style w:type="character" w:customStyle="1" w:styleId="Heading1Char">
    <w:name w:val="Heading 1 Char"/>
    <w:basedOn w:val="DefaultParagraphFont"/>
    <w:link w:val="Heading1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itle">
    <w:name w:val="Title"/>
    <w:basedOn w:val="Normal"/>
    <w:next w:val="Normal"/>
    <w:link w:val="TitleChar"/>
    <w:uiPriority w:val="10"/>
    <w:qFormat/>
    <w:rsid w:val="00FC693F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 w:ascii="Calibri" w:hAnsi="Calibri"/>
      <w:b/>
      <w:color w:val="A33A3A"/>
      <w:spacing w:val="5"/>
      <w:kern w:val="28"/>
      <w:sz w:val="48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Subtitle">
    <w:name w:val="Subtitle"/>
    <w:basedOn w:val="Normal"/>
    <w:next w:val="Normal"/>
    <w:link w:val="SubtitleChar"/>
    <w:uiPriority w:val="11"/>
    <w:qFormat/>
    <w:rsid w:val="00FC693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SubtitleChar">
    <w:name w:val="Subtitle Char"/>
    <w:basedOn w:val="DefaultParagraphFont"/>
    <w:link w:val="Subtitle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ListParagraph">
    <w:name w:val="List Paragraph"/>
    <w:basedOn w:val="Normal"/>
    <w:uiPriority w:val="34"/>
    <w:qFormat/>
    <w:rsid w:val="00FC693F"/>
    <w:pPr>
      <w:ind w:left="720"/>
      <w:contextualSpacing/>
    </w:pPr>
  </w:style>
  <w:style w:type="paragraph" w:styleId="BodyText">
    <w:name w:val="Body Text"/>
    <w:basedOn w:val="Normal"/>
    <w:link w:val="BodyTextChar"/>
    <w:uiPriority w:val="99"/>
    <w:unhideWhenUsed/>
    <w:rsid w:val="00AA1D8D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rsid w:val="00AA1D8D"/>
  </w:style>
  <w:style w:type="paragraph" w:styleId="BodyText2">
    <w:name w:val="Body Text 2"/>
    <w:basedOn w:val="Normal"/>
    <w:link w:val="BodyText2Char"/>
    <w:uiPriority w:val="99"/>
    <w:unhideWhenUsed/>
    <w:rsid w:val="00AA1D8D"/>
    <w:pPr>
      <w:spacing w:after="120" w:line="480" w:lineRule="auto"/>
    </w:pPr>
  </w:style>
  <w:style w:type="character" w:customStyle="1" w:styleId="BodyText2Char">
    <w:name w:val="Body Text 2 Char"/>
    <w:basedOn w:val="DefaultParagraphFont"/>
    <w:link w:val="BodyText2"/>
    <w:uiPriority w:val="99"/>
    <w:rsid w:val="00AA1D8D"/>
  </w:style>
  <w:style w:type="paragraph" w:styleId="BodyText3">
    <w:name w:val="Body Text 3"/>
    <w:basedOn w:val="Normal"/>
    <w:link w:val="BodyText3Char"/>
    <w:uiPriority w:val="99"/>
    <w:unhideWhenUsed/>
    <w:rsid w:val="00AA1D8D"/>
    <w:pPr>
      <w:spacing w:after="120"/>
    </w:pPr>
    <w:rPr>
      <w:sz w:val="16"/>
      <w:szCs w:val="16"/>
    </w:rPr>
  </w:style>
  <w:style w:type="character" w:customStyle="1" w:styleId="BodyText3Char">
    <w:name w:val="Body Text 3 Char"/>
    <w:basedOn w:val="DefaultParagraphFont"/>
    <w:link w:val="BodyText3"/>
    <w:uiPriority w:val="99"/>
    <w:rsid w:val="00AA1D8D"/>
    <w:rPr>
      <w:sz w:val="16"/>
      <w:szCs w:val="16"/>
    </w:rPr>
  </w:style>
  <w:style w:type="paragraph" w:styleId="List">
    <w:name w:val="List"/>
    <w:basedOn w:val="Normal"/>
    <w:uiPriority w:val="99"/>
    <w:unhideWhenUsed/>
    <w:rsid w:val="00AA1D8D"/>
    <w:pPr>
      <w:ind w:left="360" w:hanging="360"/>
      <w:contextualSpacing/>
    </w:pPr>
  </w:style>
  <w:style w:type="paragraph" w:styleId="List2">
    <w:name w:val="List 2"/>
    <w:basedOn w:val="Normal"/>
    <w:uiPriority w:val="99"/>
    <w:unhideWhenUsed/>
    <w:rsid w:val="00326F90"/>
    <w:pPr>
      <w:ind w:left="720" w:hanging="360"/>
      <w:contextualSpacing/>
    </w:pPr>
  </w:style>
  <w:style w:type="paragraph" w:styleId="List3">
    <w:name w:val="List 3"/>
    <w:basedOn w:val="Normal"/>
    <w:uiPriority w:val="99"/>
    <w:unhideWhenUsed/>
    <w:rsid w:val="00326F90"/>
    <w:pPr>
      <w:ind w:left="1080" w:hanging="360"/>
      <w:contextualSpacing/>
    </w:pPr>
  </w:style>
  <w:style w:type="paragraph" w:styleId="ListBullet">
    <w:name w:val="List Bullet"/>
    <w:basedOn w:val="Normal"/>
    <w:uiPriority w:val="99"/>
    <w:unhideWhenUsed/>
    <w:rsid w:val="00326F90"/>
    <w:pPr>
      <w:numPr>
        <w:numId w:val="1"/>
      </w:numPr>
      <w:contextualSpacing/>
    </w:pPr>
  </w:style>
  <w:style w:type="paragraph" w:styleId="ListBullet2">
    <w:name w:val="List Bullet 2"/>
    <w:basedOn w:val="Normal"/>
    <w:uiPriority w:val="99"/>
    <w:unhideWhenUsed/>
    <w:rsid w:val="00326F90"/>
    <w:pPr>
      <w:numPr>
        <w:numId w:val="2"/>
      </w:numPr>
      <w:contextualSpacing/>
    </w:pPr>
  </w:style>
  <w:style w:type="paragraph" w:styleId="ListBullet3">
    <w:name w:val="List Bullet 3"/>
    <w:basedOn w:val="Normal"/>
    <w:uiPriority w:val="99"/>
    <w:unhideWhenUsed/>
    <w:rsid w:val="00326F90"/>
    <w:pPr>
      <w:numPr>
        <w:numId w:val="3"/>
      </w:numPr>
      <w:contextualSpacing/>
    </w:pPr>
  </w:style>
  <w:style w:type="paragraph" w:styleId="ListNumber">
    <w:name w:val="List Number"/>
    <w:basedOn w:val="Normal"/>
    <w:uiPriority w:val="99"/>
    <w:unhideWhenUsed/>
    <w:rsid w:val="00326F90"/>
    <w:pPr>
      <w:numPr>
        <w:numId w:val="5"/>
      </w:numPr>
      <w:contextualSpacing/>
    </w:pPr>
  </w:style>
  <w:style w:type="paragraph" w:styleId="ListNumber2">
    <w:name w:val="List Number 2"/>
    <w:basedOn w:val="Normal"/>
    <w:uiPriority w:val="99"/>
    <w:unhideWhenUsed/>
    <w:rsid w:val="0029639D"/>
    <w:pPr>
      <w:numPr>
        <w:numId w:val="6"/>
      </w:numPr>
      <w:contextualSpacing/>
    </w:pPr>
  </w:style>
  <w:style w:type="paragraph" w:styleId="ListNumber3">
    <w:name w:val="List Number 3"/>
    <w:basedOn w:val="Normal"/>
    <w:uiPriority w:val="99"/>
    <w:unhideWhenUsed/>
    <w:rsid w:val="0029639D"/>
    <w:pPr>
      <w:numPr>
        <w:numId w:val="7"/>
      </w:numPr>
      <w:contextualSpacing/>
    </w:pPr>
  </w:style>
  <w:style w:type="paragraph" w:styleId="ListContinue">
    <w:name w:val="List Continue"/>
    <w:basedOn w:val="Normal"/>
    <w:uiPriority w:val="99"/>
    <w:unhideWhenUsed/>
    <w:rsid w:val="0029639D"/>
    <w:pPr>
      <w:spacing w:after="120"/>
      <w:ind w:left="360"/>
      <w:contextualSpacing/>
    </w:pPr>
  </w:style>
  <w:style w:type="paragraph" w:styleId="ListContinue2">
    <w:name w:val="List Continue 2"/>
    <w:basedOn w:val="Normal"/>
    <w:uiPriority w:val="99"/>
    <w:unhideWhenUsed/>
    <w:rsid w:val="0029639D"/>
    <w:pPr>
      <w:spacing w:after="120"/>
      <w:ind w:left="720"/>
      <w:contextualSpacing/>
    </w:pPr>
  </w:style>
  <w:style w:type="paragraph" w:styleId="ListContinue3">
    <w:name w:val="List Continue 3"/>
    <w:basedOn w:val="Normal"/>
    <w:uiPriority w:val="99"/>
    <w:unhideWhenUsed/>
    <w:rsid w:val="0029639D"/>
    <w:pPr>
      <w:spacing w:after="120"/>
      <w:ind w:left="1080"/>
      <w:contextualSpacing/>
    </w:pPr>
  </w:style>
  <w:style w:type="paragraph" w:styleId="MacroText">
    <w:name w:val="macro"/>
    <w:link w:val="MacroTextChar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MacroTextChar">
    <w:name w:val="Macro Text Char"/>
    <w:basedOn w:val="DefaultParagraphFont"/>
    <w:link w:val="MacroText"/>
    <w:uiPriority w:val="99"/>
    <w:rsid w:val="0029639D"/>
    <w:rPr>
      <w:rFonts w:ascii="Courier" w:hAnsi="Courier"/>
      <w:sz w:val="20"/>
      <w:szCs w:val="20"/>
    </w:rPr>
  </w:style>
  <w:style w:type="paragraph" w:styleId="Quote">
    <w:name w:val="Quote"/>
    <w:basedOn w:val="Normal"/>
    <w:next w:val="Normal"/>
    <w:link w:val="QuoteChar"/>
    <w:uiPriority w:val="29"/>
    <w:qFormat/>
    <w:rsid w:val="00FC693F"/>
    <w:rPr>
      <w:i/>
      <w:iCs/>
      <w:color w:val="000000" w:themeColor="text1"/>
    </w:rPr>
  </w:style>
  <w:style w:type="character" w:customStyle="1" w:styleId="QuoteChar">
    <w:name w:val="Quote Char"/>
    <w:basedOn w:val="DefaultParagraphFont"/>
    <w:link w:val="Quote"/>
    <w:uiPriority w:val="29"/>
    <w:rsid w:val="00FC693F"/>
    <w:rPr>
      <w:i/>
      <w:iCs/>
      <w:color w:val="000000" w:themeColor="text1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FC693F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Strong">
    <w:name w:val="Strong"/>
    <w:basedOn w:val="DefaultParagraphFont"/>
    <w:uiPriority w:val="22"/>
    <w:qFormat/>
    <w:rsid w:val="00FC693F"/>
    <w:rPr>
      <w:b/>
      <w:bCs/>
    </w:rPr>
  </w:style>
  <w:style w:type="character" w:styleId="Emphasis">
    <w:name w:val="Emphasis"/>
    <w:basedOn w:val="DefaultParagraphFont"/>
    <w:uiPriority w:val="20"/>
    <w:qFormat/>
    <w:rsid w:val="00FC693F"/>
    <w:rPr>
      <w:i/>
      <w:iCs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FC693F"/>
    <w:rPr>
      <w:b/>
      <w:bCs/>
      <w:i/>
      <w:iCs/>
      <w:color w:val="4F81BD" w:themeColor="accent1"/>
    </w:rPr>
  </w:style>
  <w:style w:type="character" w:styleId="SubtleEmphasis">
    <w:name w:val="Subtle Emphasis"/>
    <w:basedOn w:val="DefaultParagraphFont"/>
    <w:uiPriority w:val="19"/>
    <w:qFormat/>
    <w:rsid w:val="00FC693F"/>
    <w:rPr>
      <w:i/>
      <w:iCs/>
      <w:color w:val="808080" w:themeColor="text1" w:themeTint="7F"/>
    </w:rPr>
  </w:style>
  <w:style w:type="character" w:styleId="IntenseEmphasis">
    <w:name w:val="Intense Emphasis"/>
    <w:basedOn w:val="DefaultParagraphFont"/>
    <w:uiPriority w:val="21"/>
    <w:qFormat/>
    <w:rsid w:val="00FC693F"/>
    <w:rPr>
      <w:b/>
      <w:bCs/>
      <w:i/>
      <w:iCs/>
      <w:color w:val="4F81BD" w:themeColor="accent1"/>
    </w:rPr>
  </w:style>
  <w:style w:type="character" w:styleId="SubtleReference">
    <w:name w:val="Subtle Reference"/>
    <w:basedOn w:val="DefaultParagraphFont"/>
    <w:uiPriority w:val="31"/>
    <w:qFormat/>
    <w:rsid w:val="00FC693F"/>
    <w:rPr>
      <w:smallCaps/>
      <w:color w:val="C0504D" w:themeColor="accent2"/>
      <w:u w:val="single"/>
    </w:rPr>
  </w:style>
  <w:style w:type="character" w:styleId="IntenseReference">
    <w:name w:val="Intense Reference"/>
    <w:basedOn w:val="DefaultParagraphFont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BookTitle">
    <w:name w:val="Book Title"/>
    <w:basedOn w:val="DefaultParagraphFont"/>
    <w:uiPriority w:val="33"/>
    <w:qFormat/>
    <w:rsid w:val="00FC693F"/>
    <w:rPr>
      <w:b/>
      <w:bCs/>
      <w:smallCaps/>
      <w:spacing w:val="5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FC693F"/>
    <w:pPr>
      <w:outlineLvl w:val="9"/>
    </w:pPr>
  </w:style>
  <w:style w:type="table" w:styleId="TableGrid">
    <w:name w:val="Table Grid"/>
    <w:basedOn w:val="TableNormal"/>
    <w:uiPriority w:val="59"/>
    <w:rsid w:val="00FC693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LightShading">
    <w:name w:val="Light Shading"/>
    <w:basedOn w:val="TableNormal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LightShading-Accent1">
    <w:name w:val="Light Shading Accent 1"/>
    <w:basedOn w:val="TableNormal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LightShading-Accent2">
    <w:name w:val="Light Shading Accent 2"/>
    <w:basedOn w:val="TableNormal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LightShading-Accent3">
    <w:name w:val="Light Shading Accent 3"/>
    <w:basedOn w:val="TableNormal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LightShading-Accent4">
    <w:name w:val="Light Shading Accent 4"/>
    <w:basedOn w:val="TableNormal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LightShading-Accent5">
    <w:name w:val="Light Shading Accent 5"/>
    <w:basedOn w:val="TableNormal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LightShading-Accent6">
    <w:name w:val="Light Shading Accent 6"/>
    <w:basedOn w:val="TableNormal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LightList">
    <w:name w:val="Light List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ghtList-Accent1">
    <w:name w:val="Light List Accent 1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LightList-Accent2">
    <w:name w:val="Light List Accent 2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LightList-Accent3">
    <w:name w:val="Light List Accent 3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LightList-Accent4">
    <w:name w:val="Light List Accent 4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LightList-Accent5">
    <w:name w:val="Light List Accent 5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LightList-Accent6">
    <w:name w:val="Light List Accent 6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LightGrid">
    <w:name w:val="Light Grid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LightGrid-Accent1">
    <w:name w:val="Light Grid Accent 1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LightGrid-Accent2">
    <w:name w:val="Light Grid Accent 2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LightGrid-Accent3">
    <w:name w:val="Light Grid Accent 3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LightGrid-Accent4">
    <w:name w:val="Light Grid Accent 4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LightGrid-Accent5">
    <w:name w:val="Light Grid Accent 5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LightGrid-Accent6">
    <w:name w:val="Light Grid Accent 6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MediumShading1">
    <w:name w:val="Medium Shading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1">
    <w:name w:val="Medium Shading 1 Accent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2">
    <w:name w:val="Medium Shading 1 Accent 2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3">
    <w:name w:val="Medium Shading 1 Accent 3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4">
    <w:name w:val="Medium Shading 1 Accent 4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5">
    <w:name w:val="Medium Shading 1 Accent 5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6">
    <w:name w:val="Medium Shading 1 Accent 6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2">
    <w:name w:val="Medium Shading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1">
    <w:name w:val="Medium Shading 2 Accent 1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2">
    <w:name w:val="Medium Shading 2 Accent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3">
    <w:name w:val="Medium Shading 2 Accent 3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4">
    <w:name w:val="Medium Shading 2 Accent 4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5">
    <w:name w:val="Medium Shading 2 Accent 5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6">
    <w:name w:val="Medium Shading 2 Accent 6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List1">
    <w:name w:val="Medium Lis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MediumList1-Accent1">
    <w:name w:val="Medium List 1 Accen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MediumList1-Accent2">
    <w:name w:val="Medium List 1 Accent 2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MediumList1-Accent3">
    <w:name w:val="Medium List 1 Accent 3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MediumList1-Accent4">
    <w:name w:val="Medium List 1 Accent 4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MediumList1-Accent5">
    <w:name w:val="Medium List 1 Accent 5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MediumList1-Accent6">
    <w:name w:val="Medium List 1 Accent 6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MediumList2">
    <w:name w:val="Medium Lis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1">
    <w:name w:val="Medium List 2 Accent 1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2">
    <w:name w:val="Medium List 2 Accen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3">
    <w:name w:val="Medium List 2 Accent 3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4">
    <w:name w:val="Medium List 2 Accent 4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5">
    <w:name w:val="Medium List 2 Accent 5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6">
    <w:name w:val="Medium List 2 Accent 6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Grid1">
    <w:name w:val="Medium Grid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MediumGrid1-Accent1">
    <w:name w:val="Medium Grid 1 Accent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MediumGrid1-Accent2">
    <w:name w:val="Medium Grid 1 Accent 2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MediumGrid1-Accent3">
    <w:name w:val="Medium Grid 1 Accent 3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MediumGrid1-Accent4">
    <w:name w:val="Medium Grid 1 Accent 4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MediumGrid1-Accent5">
    <w:name w:val="Medium Grid 1 Accent 5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MediumGrid1-Accent6">
    <w:name w:val="Medium Grid 1 Accent 6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MediumGrid2">
    <w:name w:val="Medium Grid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1">
    <w:name w:val="Medium Grid 2 Accent 1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2">
    <w:name w:val="Medium Grid 2 Accent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3">
    <w:name w:val="Medium Grid 2 Accent 3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4">
    <w:name w:val="Medium Grid 2 Accent 4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5">
    <w:name w:val="Medium Grid 2 Accent 5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6">
    <w:name w:val="Medium Grid 2 Accent 6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3">
    <w:name w:val="Medium Grid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MediumGrid3-Accent1">
    <w:name w:val="Medium Grid 3 Accent 1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MediumGrid3-Accent2">
    <w:name w:val="Medium Grid 3 Accent 2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MediumGrid3-Accent3">
    <w:name w:val="Medium Grid 3 Accent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MediumGrid3-Accent4">
    <w:name w:val="Medium Grid 3 Accent 4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MediumGrid3-Accent5">
    <w:name w:val="Medium Grid 3 Accent 5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MediumGrid3-Accent6">
    <w:name w:val="Medium Grid 3 Accent 6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DarkList">
    <w:name w:val="Dark List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DarkList-Accent1">
    <w:name w:val="Dark List Accent 1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DarkList-Accent2">
    <w:name w:val="Dark List Accent 2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DarkList-Accent3">
    <w:name w:val="Dark List Accent 3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DarkList-Accent4">
    <w:name w:val="Dark List Accent 4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DarkList-Accent5">
    <w:name w:val="Dark List Accent 5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DarkList-Accent6">
    <w:name w:val="Dark List Accent 6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ColorfulShading">
    <w:name w:val="Colorful Shading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1">
    <w:name w:val="Colorful Shading Accent 1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2">
    <w:name w:val="Colorful Shading Accent 2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3">
    <w:name w:val="Colorful Shading Accent 3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Shading-Accent4">
    <w:name w:val="Colorful Shading Accent 4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5">
    <w:name w:val="Colorful Shading Accent 5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6">
    <w:name w:val="Colorful Shading Accent 6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List">
    <w:name w:val="Colorful List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ColorfulList-Accent1">
    <w:name w:val="Colorful List Accent 1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ColorfulList-Accent2">
    <w:name w:val="Colorful List Accent 2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ColorfulList-Accent3">
    <w:name w:val="Colorful List Accent 3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ColorfulList-Accent4">
    <w:name w:val="Colorful List Accent 4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ColorfulList-Accent5">
    <w:name w:val="Colorful List Accent 5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ColorfulList-Accent6">
    <w:name w:val="Colorful List Accent 6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ColorfulGrid">
    <w:name w:val="Colorful Grid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ColorfulGrid-Accent1">
    <w:name w:val="Colorful Grid Accent 1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ColorfulGrid-Accent2">
    <w:name w:val="Colorful Grid Accent 2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ColorfulGrid-Accent3">
    <w:name w:val="Colorful Grid Accent 3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Grid-Accent4">
    <w:name w:val="Colorful Grid Accent 4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ColorfulGrid-Accent5">
    <w:name w:val="Colorful Grid Accent 5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ColorfulGrid-Accent6">
    <w:name w:val="Colorful Grid Accent 6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C693F"/>
  </w:style>
  <w:style w:type="paragraph" w:styleId="Heading1">
    <w:name w:val="heading 1"/>
    <w:basedOn w:val="Normal"/>
    <w:next w:val="Normal"/>
    <w:link w:val="Heading1Char"/>
    <w:uiPriority w:val="9"/>
    <w:qFormat/>
    <w:rsid w:val="00FC693F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FC693F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FC693F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uiPriority w:val="1"/>
    <w:qFormat/>
    <w:rsid w:val="00FC693F"/>
    <w:pPr>
      <w:spacing w:after="0" w:line="240" w:lineRule="auto"/>
    </w:pPr>
  </w:style>
  <w:style w:type="character" w:customStyle="1" w:styleId="Heading1Char">
    <w:name w:val="Heading 1 Char"/>
    <w:basedOn w:val="DefaultParagraphFont"/>
    <w:link w:val="Heading1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itle">
    <w:name w:val="Title"/>
    <w:basedOn w:val="Normal"/>
    <w:next w:val="Normal"/>
    <w:link w:val="TitleChar"/>
    <w:uiPriority w:val="10"/>
    <w:qFormat/>
    <w:rsid w:val="00FC693F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Subtitle">
    <w:name w:val="Subtitle"/>
    <w:basedOn w:val="Normal"/>
    <w:next w:val="Normal"/>
    <w:link w:val="SubtitleChar"/>
    <w:uiPriority w:val="11"/>
    <w:qFormat/>
    <w:rsid w:val="00FC693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SubtitleChar">
    <w:name w:val="Subtitle Char"/>
    <w:basedOn w:val="DefaultParagraphFont"/>
    <w:link w:val="Subtitle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ListParagraph">
    <w:name w:val="List Paragraph"/>
    <w:basedOn w:val="Normal"/>
    <w:uiPriority w:val="34"/>
    <w:qFormat/>
    <w:rsid w:val="00FC693F"/>
    <w:pPr>
      <w:ind w:left="720"/>
      <w:contextualSpacing/>
    </w:pPr>
  </w:style>
  <w:style w:type="paragraph" w:styleId="BodyText">
    <w:name w:val="Body Text"/>
    <w:basedOn w:val="Normal"/>
    <w:link w:val="BodyTextChar"/>
    <w:uiPriority w:val="99"/>
    <w:unhideWhenUsed/>
    <w:rsid w:val="00AA1D8D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rsid w:val="00AA1D8D"/>
  </w:style>
  <w:style w:type="paragraph" w:styleId="BodyText2">
    <w:name w:val="Body Text 2"/>
    <w:basedOn w:val="Normal"/>
    <w:link w:val="BodyText2Char"/>
    <w:uiPriority w:val="99"/>
    <w:unhideWhenUsed/>
    <w:rsid w:val="00AA1D8D"/>
    <w:pPr>
      <w:spacing w:after="120" w:line="480" w:lineRule="auto"/>
    </w:pPr>
  </w:style>
  <w:style w:type="character" w:customStyle="1" w:styleId="BodyText2Char">
    <w:name w:val="Body Text 2 Char"/>
    <w:basedOn w:val="DefaultParagraphFont"/>
    <w:link w:val="BodyText2"/>
    <w:uiPriority w:val="99"/>
    <w:rsid w:val="00AA1D8D"/>
  </w:style>
  <w:style w:type="paragraph" w:styleId="BodyText3">
    <w:name w:val="Body Text 3"/>
    <w:basedOn w:val="Normal"/>
    <w:link w:val="BodyText3Char"/>
    <w:uiPriority w:val="99"/>
    <w:unhideWhenUsed/>
    <w:rsid w:val="00AA1D8D"/>
    <w:pPr>
      <w:spacing w:after="120"/>
    </w:pPr>
    <w:rPr>
      <w:sz w:val="16"/>
      <w:szCs w:val="16"/>
    </w:rPr>
  </w:style>
  <w:style w:type="character" w:customStyle="1" w:styleId="BodyText3Char">
    <w:name w:val="Body Text 3 Char"/>
    <w:basedOn w:val="DefaultParagraphFont"/>
    <w:link w:val="BodyText3"/>
    <w:uiPriority w:val="99"/>
    <w:rsid w:val="00AA1D8D"/>
    <w:rPr>
      <w:sz w:val="16"/>
      <w:szCs w:val="16"/>
    </w:rPr>
  </w:style>
  <w:style w:type="paragraph" w:styleId="List">
    <w:name w:val="List"/>
    <w:basedOn w:val="Normal"/>
    <w:uiPriority w:val="99"/>
    <w:unhideWhenUsed/>
    <w:rsid w:val="00AA1D8D"/>
    <w:pPr>
      <w:ind w:left="360" w:hanging="360"/>
      <w:contextualSpacing/>
    </w:pPr>
  </w:style>
  <w:style w:type="paragraph" w:styleId="List2">
    <w:name w:val="List 2"/>
    <w:basedOn w:val="Normal"/>
    <w:uiPriority w:val="99"/>
    <w:unhideWhenUsed/>
    <w:rsid w:val="00326F90"/>
    <w:pPr>
      <w:ind w:left="720" w:hanging="360"/>
      <w:contextualSpacing/>
    </w:pPr>
  </w:style>
  <w:style w:type="paragraph" w:styleId="List3">
    <w:name w:val="List 3"/>
    <w:basedOn w:val="Normal"/>
    <w:uiPriority w:val="99"/>
    <w:unhideWhenUsed/>
    <w:rsid w:val="00326F90"/>
    <w:pPr>
      <w:ind w:left="1080" w:hanging="360"/>
      <w:contextualSpacing/>
    </w:pPr>
  </w:style>
  <w:style w:type="paragraph" w:styleId="ListBullet">
    <w:name w:val="List Bullet"/>
    <w:basedOn w:val="Normal"/>
    <w:uiPriority w:val="99"/>
    <w:unhideWhenUsed/>
    <w:rsid w:val="00326F90"/>
    <w:pPr>
      <w:numPr>
        <w:numId w:val="1"/>
      </w:numPr>
      <w:contextualSpacing/>
    </w:pPr>
  </w:style>
  <w:style w:type="paragraph" w:styleId="ListBullet2">
    <w:name w:val="List Bullet 2"/>
    <w:basedOn w:val="Normal"/>
    <w:uiPriority w:val="99"/>
    <w:unhideWhenUsed/>
    <w:rsid w:val="00326F90"/>
    <w:pPr>
      <w:numPr>
        <w:numId w:val="2"/>
      </w:numPr>
      <w:contextualSpacing/>
    </w:pPr>
  </w:style>
  <w:style w:type="paragraph" w:styleId="ListBullet3">
    <w:name w:val="List Bullet 3"/>
    <w:basedOn w:val="Normal"/>
    <w:uiPriority w:val="99"/>
    <w:unhideWhenUsed/>
    <w:rsid w:val="00326F90"/>
    <w:pPr>
      <w:numPr>
        <w:numId w:val="3"/>
      </w:numPr>
      <w:contextualSpacing/>
    </w:pPr>
  </w:style>
  <w:style w:type="paragraph" w:styleId="ListNumber">
    <w:name w:val="List Number"/>
    <w:basedOn w:val="Normal"/>
    <w:uiPriority w:val="99"/>
    <w:unhideWhenUsed/>
    <w:rsid w:val="00326F90"/>
    <w:pPr>
      <w:numPr>
        <w:numId w:val="5"/>
      </w:numPr>
      <w:contextualSpacing/>
    </w:pPr>
  </w:style>
  <w:style w:type="paragraph" w:styleId="ListNumber2">
    <w:name w:val="List Number 2"/>
    <w:basedOn w:val="Normal"/>
    <w:uiPriority w:val="99"/>
    <w:unhideWhenUsed/>
    <w:rsid w:val="0029639D"/>
    <w:pPr>
      <w:numPr>
        <w:numId w:val="6"/>
      </w:numPr>
      <w:contextualSpacing/>
    </w:pPr>
  </w:style>
  <w:style w:type="paragraph" w:styleId="ListNumber3">
    <w:name w:val="List Number 3"/>
    <w:basedOn w:val="Normal"/>
    <w:uiPriority w:val="99"/>
    <w:unhideWhenUsed/>
    <w:rsid w:val="0029639D"/>
    <w:pPr>
      <w:numPr>
        <w:numId w:val="7"/>
      </w:numPr>
      <w:contextualSpacing/>
    </w:pPr>
  </w:style>
  <w:style w:type="paragraph" w:styleId="ListContinue">
    <w:name w:val="List Continue"/>
    <w:basedOn w:val="Normal"/>
    <w:uiPriority w:val="99"/>
    <w:unhideWhenUsed/>
    <w:rsid w:val="0029639D"/>
    <w:pPr>
      <w:spacing w:after="120"/>
      <w:ind w:left="360"/>
      <w:contextualSpacing/>
    </w:pPr>
  </w:style>
  <w:style w:type="paragraph" w:styleId="ListContinue2">
    <w:name w:val="List Continue 2"/>
    <w:basedOn w:val="Normal"/>
    <w:uiPriority w:val="99"/>
    <w:unhideWhenUsed/>
    <w:rsid w:val="0029639D"/>
    <w:pPr>
      <w:spacing w:after="120"/>
      <w:ind w:left="720"/>
      <w:contextualSpacing/>
    </w:pPr>
  </w:style>
  <w:style w:type="paragraph" w:styleId="ListContinue3">
    <w:name w:val="List Continue 3"/>
    <w:basedOn w:val="Normal"/>
    <w:uiPriority w:val="99"/>
    <w:unhideWhenUsed/>
    <w:rsid w:val="0029639D"/>
    <w:pPr>
      <w:spacing w:after="120"/>
      <w:ind w:left="1080"/>
      <w:contextualSpacing/>
    </w:pPr>
  </w:style>
  <w:style w:type="paragraph" w:styleId="MacroText">
    <w:name w:val="macro"/>
    <w:link w:val="MacroTextChar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MacroTextChar">
    <w:name w:val="Macro Text Char"/>
    <w:basedOn w:val="DefaultParagraphFont"/>
    <w:link w:val="MacroText"/>
    <w:uiPriority w:val="99"/>
    <w:rsid w:val="0029639D"/>
    <w:rPr>
      <w:rFonts w:ascii="Courier" w:hAnsi="Courier"/>
      <w:sz w:val="20"/>
      <w:szCs w:val="20"/>
    </w:rPr>
  </w:style>
  <w:style w:type="paragraph" w:styleId="Quote">
    <w:name w:val="Quote"/>
    <w:basedOn w:val="Normal"/>
    <w:next w:val="Normal"/>
    <w:link w:val="QuoteChar"/>
    <w:uiPriority w:val="29"/>
    <w:qFormat/>
    <w:rsid w:val="00FC693F"/>
    <w:rPr>
      <w:i/>
      <w:iCs/>
      <w:color w:val="000000" w:themeColor="text1"/>
    </w:rPr>
  </w:style>
  <w:style w:type="character" w:customStyle="1" w:styleId="QuoteChar">
    <w:name w:val="Quote Char"/>
    <w:basedOn w:val="DefaultParagraphFont"/>
    <w:link w:val="Quote"/>
    <w:uiPriority w:val="29"/>
    <w:rsid w:val="00FC693F"/>
    <w:rPr>
      <w:i/>
      <w:iCs/>
      <w:color w:val="000000" w:themeColor="text1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FC693F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Strong">
    <w:name w:val="Strong"/>
    <w:basedOn w:val="DefaultParagraphFont"/>
    <w:uiPriority w:val="22"/>
    <w:qFormat/>
    <w:rsid w:val="00FC693F"/>
    <w:rPr>
      <w:b/>
      <w:bCs/>
    </w:rPr>
  </w:style>
  <w:style w:type="character" w:styleId="Emphasis">
    <w:name w:val="Emphasis"/>
    <w:basedOn w:val="DefaultParagraphFont"/>
    <w:uiPriority w:val="20"/>
    <w:qFormat/>
    <w:rsid w:val="00FC693F"/>
    <w:rPr>
      <w:i/>
      <w:iCs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FC693F"/>
    <w:rPr>
      <w:b/>
      <w:bCs/>
      <w:i/>
      <w:iCs/>
      <w:color w:val="4F81BD" w:themeColor="accent1"/>
    </w:rPr>
  </w:style>
  <w:style w:type="character" w:styleId="SubtleEmphasis">
    <w:name w:val="Subtle Emphasis"/>
    <w:basedOn w:val="DefaultParagraphFont"/>
    <w:uiPriority w:val="19"/>
    <w:qFormat/>
    <w:rsid w:val="00FC693F"/>
    <w:rPr>
      <w:i/>
      <w:iCs/>
      <w:color w:val="808080" w:themeColor="text1" w:themeTint="7F"/>
    </w:rPr>
  </w:style>
  <w:style w:type="character" w:styleId="IntenseEmphasis">
    <w:name w:val="Intense Emphasis"/>
    <w:basedOn w:val="DefaultParagraphFont"/>
    <w:uiPriority w:val="21"/>
    <w:qFormat/>
    <w:rsid w:val="00FC693F"/>
    <w:rPr>
      <w:b/>
      <w:bCs/>
      <w:i/>
      <w:iCs/>
      <w:color w:val="4F81BD" w:themeColor="accent1"/>
    </w:rPr>
  </w:style>
  <w:style w:type="character" w:styleId="SubtleReference">
    <w:name w:val="Subtle Reference"/>
    <w:basedOn w:val="DefaultParagraphFont"/>
    <w:uiPriority w:val="31"/>
    <w:qFormat/>
    <w:rsid w:val="00FC693F"/>
    <w:rPr>
      <w:smallCaps/>
      <w:color w:val="C0504D" w:themeColor="accent2"/>
      <w:u w:val="single"/>
    </w:rPr>
  </w:style>
  <w:style w:type="character" w:styleId="IntenseReference">
    <w:name w:val="Intense Reference"/>
    <w:basedOn w:val="DefaultParagraphFont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BookTitle">
    <w:name w:val="Book Title"/>
    <w:basedOn w:val="DefaultParagraphFont"/>
    <w:uiPriority w:val="33"/>
    <w:qFormat/>
    <w:rsid w:val="00FC693F"/>
    <w:rPr>
      <w:b/>
      <w:bCs/>
      <w:smallCaps/>
      <w:spacing w:val="5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FC693F"/>
    <w:pPr>
      <w:outlineLvl w:val="9"/>
    </w:pPr>
  </w:style>
  <w:style w:type="table" w:styleId="TableGrid">
    <w:name w:val="Table Grid"/>
    <w:basedOn w:val="TableNormal"/>
    <w:uiPriority w:val="59"/>
    <w:rsid w:val="00FC693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LightShading">
    <w:name w:val="Light Shading"/>
    <w:basedOn w:val="TableNormal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LightShading-Accent1">
    <w:name w:val="Light Shading Accent 1"/>
    <w:basedOn w:val="TableNormal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LightShading-Accent2">
    <w:name w:val="Light Shading Accent 2"/>
    <w:basedOn w:val="TableNormal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LightShading-Accent3">
    <w:name w:val="Light Shading Accent 3"/>
    <w:basedOn w:val="TableNormal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LightShading-Accent4">
    <w:name w:val="Light Shading Accent 4"/>
    <w:basedOn w:val="TableNormal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LightShading-Accent5">
    <w:name w:val="Light Shading Accent 5"/>
    <w:basedOn w:val="TableNormal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LightShading-Accent6">
    <w:name w:val="Light Shading Accent 6"/>
    <w:basedOn w:val="TableNormal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LightList">
    <w:name w:val="Light List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ghtList-Accent1">
    <w:name w:val="Light List Accent 1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LightList-Accent2">
    <w:name w:val="Light List Accent 2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LightList-Accent3">
    <w:name w:val="Light List Accent 3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LightList-Accent4">
    <w:name w:val="Light List Accent 4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LightList-Accent5">
    <w:name w:val="Light List Accent 5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LightList-Accent6">
    <w:name w:val="Light List Accent 6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LightGrid">
    <w:name w:val="Light Grid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LightGrid-Accent1">
    <w:name w:val="Light Grid Accent 1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LightGrid-Accent2">
    <w:name w:val="Light Grid Accent 2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LightGrid-Accent3">
    <w:name w:val="Light Grid Accent 3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LightGrid-Accent4">
    <w:name w:val="Light Grid Accent 4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LightGrid-Accent5">
    <w:name w:val="Light Grid Accent 5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LightGrid-Accent6">
    <w:name w:val="Light Grid Accent 6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MediumShading1">
    <w:name w:val="Medium Shading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1">
    <w:name w:val="Medium Shading 1 Accent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2">
    <w:name w:val="Medium Shading 1 Accent 2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3">
    <w:name w:val="Medium Shading 1 Accent 3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4">
    <w:name w:val="Medium Shading 1 Accent 4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5">
    <w:name w:val="Medium Shading 1 Accent 5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6">
    <w:name w:val="Medium Shading 1 Accent 6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2">
    <w:name w:val="Medium Shading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1">
    <w:name w:val="Medium Shading 2 Accent 1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2">
    <w:name w:val="Medium Shading 2 Accent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3">
    <w:name w:val="Medium Shading 2 Accent 3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4">
    <w:name w:val="Medium Shading 2 Accent 4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5">
    <w:name w:val="Medium Shading 2 Accent 5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6">
    <w:name w:val="Medium Shading 2 Accent 6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List1">
    <w:name w:val="Medium Lis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MediumList1-Accent1">
    <w:name w:val="Medium List 1 Accen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MediumList1-Accent2">
    <w:name w:val="Medium List 1 Accent 2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MediumList1-Accent3">
    <w:name w:val="Medium List 1 Accent 3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MediumList1-Accent4">
    <w:name w:val="Medium List 1 Accent 4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MediumList1-Accent5">
    <w:name w:val="Medium List 1 Accent 5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MediumList1-Accent6">
    <w:name w:val="Medium List 1 Accent 6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MediumList2">
    <w:name w:val="Medium Lis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1">
    <w:name w:val="Medium List 2 Accent 1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2">
    <w:name w:val="Medium List 2 Accen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3">
    <w:name w:val="Medium List 2 Accent 3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4">
    <w:name w:val="Medium List 2 Accent 4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5">
    <w:name w:val="Medium List 2 Accent 5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6">
    <w:name w:val="Medium List 2 Accent 6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Grid1">
    <w:name w:val="Medium Grid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MediumGrid1-Accent1">
    <w:name w:val="Medium Grid 1 Accent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MediumGrid1-Accent2">
    <w:name w:val="Medium Grid 1 Accent 2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MediumGrid1-Accent3">
    <w:name w:val="Medium Grid 1 Accent 3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MediumGrid1-Accent4">
    <w:name w:val="Medium Grid 1 Accent 4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MediumGrid1-Accent5">
    <w:name w:val="Medium Grid 1 Accent 5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MediumGrid1-Accent6">
    <w:name w:val="Medium Grid 1 Accent 6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MediumGrid2">
    <w:name w:val="Medium Grid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1">
    <w:name w:val="Medium Grid 2 Accent 1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2">
    <w:name w:val="Medium Grid 2 Accent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3">
    <w:name w:val="Medium Grid 2 Accent 3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4">
    <w:name w:val="Medium Grid 2 Accent 4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5">
    <w:name w:val="Medium Grid 2 Accent 5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6">
    <w:name w:val="Medium Grid 2 Accent 6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3">
    <w:name w:val="Medium Grid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MediumGrid3-Accent1">
    <w:name w:val="Medium Grid 3 Accent 1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MediumGrid3-Accent2">
    <w:name w:val="Medium Grid 3 Accent 2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MediumGrid3-Accent3">
    <w:name w:val="Medium Grid 3 Accent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MediumGrid3-Accent4">
    <w:name w:val="Medium Grid 3 Accent 4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MediumGrid3-Accent5">
    <w:name w:val="Medium Grid 3 Accent 5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MediumGrid3-Accent6">
    <w:name w:val="Medium Grid 3 Accent 6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DarkList">
    <w:name w:val="Dark List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DarkList-Accent1">
    <w:name w:val="Dark List Accent 1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DarkList-Accent2">
    <w:name w:val="Dark List Accent 2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DarkList-Accent3">
    <w:name w:val="Dark List Accent 3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DarkList-Accent4">
    <w:name w:val="Dark List Accent 4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DarkList-Accent5">
    <w:name w:val="Dark List Accent 5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DarkList-Accent6">
    <w:name w:val="Dark List Accent 6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ColorfulShading">
    <w:name w:val="Colorful Shading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1">
    <w:name w:val="Colorful Shading Accent 1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2">
    <w:name w:val="Colorful Shading Accent 2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3">
    <w:name w:val="Colorful Shading Accent 3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Shading-Accent4">
    <w:name w:val="Colorful Shading Accent 4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5">
    <w:name w:val="Colorful Shading Accent 5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6">
    <w:name w:val="Colorful Shading Accent 6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List">
    <w:name w:val="Colorful List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ColorfulList-Accent1">
    <w:name w:val="Colorful List Accent 1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ColorfulList-Accent2">
    <w:name w:val="Colorful List Accent 2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ColorfulList-Accent3">
    <w:name w:val="Colorful List Accent 3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ColorfulList-Accent4">
    <w:name w:val="Colorful List Accent 4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ColorfulList-Accent5">
    <w:name w:val="Colorful List Accent 5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ColorfulList-Accent6">
    <w:name w:val="Colorful List Accent 6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ColorfulGrid">
    <w:name w:val="Colorful Grid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ColorfulGrid-Accent1">
    <w:name w:val="Colorful Grid Accent 1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ColorfulGrid-Accent2">
    <w:name w:val="Colorful Grid Accent 2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ColorfulGrid-Accent3">
    <w:name w:val="Colorful Grid Accent 3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Grid-Accent4">
    <w:name w:val="Colorful Grid Accent 4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ColorfulGrid-Accent5">
    <w:name w:val="Colorful Grid Accent 5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ColorfulGrid-Accent6">
    <w:name w:val="Colorful Grid Accent 6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allowPNG/>
  <w:doNotSaveAsSingleFile/>
</w:webSettings>
</file>

<file path=word/_rels/document.xml.rels><?xml version='1.0' encoding='UTF-8' standalone='yes'?>
<Relationships xmlns="http://schemas.openxmlformats.org/package/2006/relationships"><Relationship Id="rId3" Type="http://schemas.openxmlformats.org/officeDocument/2006/relationships/styles" Target="styles.xml"/><Relationship Id="rId4" Type="http://schemas.microsoft.com/office/2007/relationships/stylesWithEffects" Target="stylesWithEffects.xml"/><Relationship Id="rId5" Type="http://schemas.openxmlformats.org/officeDocument/2006/relationships/settings" Target="settings.xml"/><Relationship Id="rId6" Type="http://schemas.openxmlformats.org/officeDocument/2006/relationships/webSettings" Target="webSettings.xml"/><Relationship Id="rId7" Type="http://schemas.openxmlformats.org/officeDocument/2006/relationships/fontTable" Target="fontTable.xml"/><Relationship Id="rId8" Type="http://schemas.openxmlformats.org/officeDocument/2006/relationships/theme" Target="theme/theme1.xml"/><Relationship Id="rId1" Type="http://schemas.openxmlformats.org/officeDocument/2006/relationships/customXml" Target="../customXml/item1.xml"/><Relationship Id="rId2" Type="http://schemas.openxmlformats.org/officeDocument/2006/relationships/numbering" Target="numbering.xml"/><Relationship Id="rId9" Type="http://schemas.openxmlformats.org/officeDocument/2006/relationships/footer" Target="footer1.xml"/><Relationship Id="rId10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'1.0' encoding='UTF-8' standalone='yes'?>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EF278816-EC6F-A645-907D-7F25AECB1D4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0</Words>
  <Characters>0</Characters>
  <Application>Microsoft Macintosh Word</Application>
  <DocSecurity>0</DocSecurity>
  <Lines>0</Lines>
  <Paragraphs>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Manager/>
  <Company/>
  <LinksUpToDate>false</LinksUpToDate>
  <CharactersWithSpaces>0</CharactersWithSpaces>
  <SharedDoc>false</SharedDoc>
  <HyperlinkBase/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python-docx</dc:creator>
  <cp:keywords/>
  <dc:description>generated by python-docx</dc:description>
  <cp:lastModifiedBy/>
  <cp:revision>1</cp:revision>
  <dcterms:created xsi:type="dcterms:W3CDTF">2013-12-23T23:15:00Z</dcterms:created>
  <dcterms:modified xsi:type="dcterms:W3CDTF">2013-12-23T23:15:00Z</dcterms:modified>
  <cp:category/>
</cp:coreProperties>
</file>