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206A5D"/>
          <w:sz w:val="44"/>
        </w:rPr>
        <w:t>Unit 8: Advanced Patterns and Multisyllabic Words</w:t>
      </w:r>
    </w:p>
    <w:p>
      <w:pPr>
        <w:jc w:val="center"/>
      </w:pPr>
      <w:r>
        <w:rPr>
          <w:i/>
          <w:sz w:val="22"/>
        </w:rPr>
        <w:t>Weeks 29-32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206A5D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206A5D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c, g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again, almost, always, another, before, carry, center, different, every, gentle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Soft c and soft 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c, 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city, cent, gem, giant, page, face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every, pretty, giant, gentle, center</w:t>
            </w:r>
          </w:p>
        </w:tc>
      </w:tr>
    </w:tbl>
    <w:p/>
    <w:p>
      <w:pPr>
        <w:pStyle w:val="Heading2"/>
      </w:pPr>
      <w:r>
        <w:t>Day 1: Introduce Soft c and soft g</w:t>
      </w:r>
    </w:p>
    <w:p>
      <w:r>
        <w:rPr>
          <w:sz w:val="21"/>
        </w:rPr>
        <w:t>Objective: Students notice and say the target pattern(s) c, g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c, g. Model mouth position, stretch the sounds, and connect the pattern to 4-6 example words: city, cent, gem, giant.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city, cent, gem, giant. Echo read the model sentence: The giant can smile.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c, g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c, g. Model mouth position, stretch the sounds, and connect the pattern to 4-6 example words: city, cent, gem, giant.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c, g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c, g. Model mouth position, stretch the sounds, and connect the pattern to 4-6 example words: city, cent, gem, giant.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c, g. Model mouth position, stretch the sounds, and connect the pattern to 4-6 example words: city, cent, gem, giant.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every, pretty, giant, gentle.</w:t>
      </w:r>
    </w:p>
    <w:p>
      <w:r>
        <w:rPr>
          <w:sz w:val="21"/>
        </w:rPr>
        <w:t>Writing (15 min): Dictate 3 words and 1 sentence: The giant can smile.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c, g. Model mouth position, stretch the sounds, and connect the pattern to 4-6 example words: city, cent, gem, giant.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y as a vowel and common endings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y, -ing, -ed, -s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happy, baby, going, jumped, runs, sunny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happy, carry, again, going, always</w:t>
            </w:r>
          </w:p>
        </w:tc>
      </w:tr>
    </w:tbl>
    <w:p/>
    <w:p>
      <w:pPr>
        <w:pStyle w:val="Heading2"/>
      </w:pPr>
      <w:r>
        <w:t>Day 1: Introduce y as a vowel and common endings</w:t>
      </w:r>
    </w:p>
    <w:p>
      <w:r>
        <w:rPr>
          <w:sz w:val="21"/>
        </w:rPr>
        <w:t>Objective: Students notice and say the target pattern(s) y, -ing, -ed, -s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y, -ing, -ed, -s. Model mouth position, stretch the sounds, and connect the pattern to 4-6 example words: happy, baby, going, jumped.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happy, baby, going, jumped. Echo read the model sentence: The baby is happy.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y, -ing, -ed, -s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y, -ing, -ed, -s. Model mouth position, stretch the sounds, and connect the pattern to 4-6 example words: happy, baby, going, jumped.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y, -ing, -ed, -s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y, -ing, -ed, -s. Model mouth position, stretch the sounds, and connect the pattern to 4-6 example words: happy, baby, going, jumped.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y, -ing, -ed, -s. Model mouth position, stretch the sounds, and connect the pattern to 4-6 example words: happy, baby, going, jumped.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happy, carry, again, going.</w:t>
      </w:r>
    </w:p>
    <w:p>
      <w:r>
        <w:rPr>
          <w:sz w:val="21"/>
        </w:rPr>
        <w:t>Writing (15 min): Dictate 3 words and 1 sentence: The baby is happy.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y, -ing, -ed, -s. Model mouth position, stretch the sounds, and connect the pattern to 4-6 example words: happy, baby, going, jumped.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Compound words and open or closed syllables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sunset, basket, robot, music, picnic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sunset, notebook, robot, music, picnic, open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inside, outside, something, another, together</w:t>
            </w:r>
          </w:p>
        </w:tc>
      </w:tr>
    </w:tbl>
    <w:p/>
    <w:p>
      <w:pPr>
        <w:pStyle w:val="Heading2"/>
      </w:pPr>
      <w:r>
        <w:t>Day 1: Introduce Compound words and open or closed syllables</w:t>
      </w:r>
    </w:p>
    <w:p>
      <w:r>
        <w:rPr>
          <w:sz w:val="21"/>
        </w:rPr>
        <w:t>Objective: Students notice and say the target pattern(s) sunset, basket, robot, music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sunset, basket, robot, music. Model mouth position, stretch the sounds, and connect the pattern to 4-6 example words: sunset, notebook, robot, music.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sunset, notebook, robot, music. Echo read the model sentence: We had a picnic at sunset.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sunset, basket, robot, music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sunset, basket, robot, music. Model mouth position, stretch the sounds, and connect the pattern to 4-6 example words: sunset, notebook, robot, music.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sunset, basket, robot, music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sunset, basket, robot, music. Model mouth position, stretch the sounds, and connect the pattern to 4-6 example words: sunset, notebook, robot, music.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sunset, basket, robot, music. Model mouth position, stretch the sounds, and connect the pattern to 4-6 example words: sunset, notebook, robot, music.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inside, outside, something, another.</w:t>
      </w:r>
    </w:p>
    <w:p>
      <w:r>
        <w:rPr>
          <w:sz w:val="21"/>
        </w:rPr>
        <w:t>Writing (15 min): Dictate 3 words and 1 sentence: We had a picnic at sunset.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sunset, basket, robot, music. Model mouth position, stretch the sounds, and connect the pattern to 4-6 example words: sunset, notebook, robot, music.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Syllable division and review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rabbit, napkin, tulip, sunset, music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rabbit, napkin, tulip, sunset, music, robin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different, another, remember, almost, before</w:t>
            </w:r>
          </w:p>
        </w:tc>
      </w:tr>
    </w:tbl>
    <w:p/>
    <w:p>
      <w:pPr>
        <w:pStyle w:val="Heading2"/>
      </w:pPr>
      <w:r>
        <w:t>Day 1: Introduce Syllable division and review</w:t>
      </w:r>
    </w:p>
    <w:p>
      <w:r>
        <w:rPr>
          <w:sz w:val="21"/>
        </w:rPr>
        <w:t>Objective: Students notice and say the target pattern(s) rabbit, napkin, tulip, sunset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rabbit, napkin, tulip, sunset. Model mouth position, stretch the sounds, and connect the pattern to 4-6 example words: rabbit, napkin, tulip, sunset.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rabbit, napkin, tulip, sunset. Echo read the model sentence: The rabbit hid by the tulip.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rabbit, napkin, tulip, sunset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rabbit, napkin, tulip, sunset. Model mouth position, stretch the sounds, and connect the pattern to 4-6 example words: rabbit, napkin, tulip, sunset.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rabbit, napkin, tulip, sunset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rabbit, napkin, tulip, sunset. Model mouth position, stretch the sounds, and connect the pattern to 4-6 example words: rabbit, napkin, tulip, sunset.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rabbit, napkin, tulip, sunset. Model mouth position, stretch the sounds, and connect the pattern to 4-6 example words: rabbit, napkin, tulip, sunset.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different, another, remember, almost.</w:t>
      </w:r>
    </w:p>
    <w:p>
      <w:r>
        <w:rPr>
          <w:sz w:val="21"/>
        </w:rPr>
        <w:t>Writing (15 min): Dictate 3 words and 1 sentence: The rabbit hid by the tulip.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rabbit, napkin, tulip, sunset. Model mouth position, stretch the sounds, and connect the pattern to 4-6 example words: rabbit, napkin, tulip, sunset.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206A5D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206A5D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206A5D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206A5D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Soft c and soft g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y as a vowel and common endings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Compound words and open or closed syllables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Syllable division and review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206A5D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206A5D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206A5D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206A5D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