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A36C00"/>
          <w:sz w:val="44"/>
        </w:rPr>
        <w:t>Unit 7: Diphthongs and Advanced Vowel Patterns</w:t>
      </w:r>
    </w:p>
    <w:p>
      <w:pPr>
        <w:jc w:val="center"/>
      </w:pPr>
      <w:r>
        <w:rPr>
          <w:i/>
          <w:sz w:val="22"/>
        </w:rPr>
        <w:t>Weeks 25-28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36C00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A36C00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oi, oy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August, about, always, because, boy, brown, choice, down, draw, found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oi and oy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oi, oy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coin, soil, boil, toy, joy, boy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boy, joy, voice, point, choice</w:t>
            </w:r>
          </w:p>
        </w:tc>
      </w:tr>
    </w:tbl>
    <w:p/>
    <w:p>
      <w:pPr>
        <w:pStyle w:val="Heading2"/>
      </w:pPr>
      <w:r>
        <w:t>Day 1: Introduce oi and oy</w:t>
      </w:r>
    </w:p>
    <w:p>
      <w:r>
        <w:rPr>
          <w:sz w:val="21"/>
        </w:rPr>
        <w:t>Objective: Students notice and say the target pattern(s) oi, oy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oi, oy. Model mouth position, stretch the sounds, and connect the pattern to 4-6 example words: coin, soil, boil, toy.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coin, soil, boil, toy. Echo read the model sentence: The boy found a coin.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oi, oy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oi, oy. Model mouth position, stretch the sounds, and connect the pattern to 4-6 example words: coin, soil, boil, toy.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oi, oy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oi, oy. Model mouth position, stretch the sounds, and connect the pattern to 4-6 example words: coin, soil, boil, toy.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oi, oy. Model mouth position, stretch the sounds, and connect the pattern to 4-6 example words: coin, soil, boil, toy.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boy, joy, voice, point.</w:t>
      </w:r>
    </w:p>
    <w:p>
      <w:r>
        <w:rPr>
          <w:sz w:val="21"/>
        </w:rPr>
        <w:t>Writing (15 min): Dictate 3 words and 1 sentence: The boy found a coin.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oi, oy. Model mouth position, stretch the sounds, and connect the pattern to 4-6 example words: coin, soil, boil, toy.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ou and ow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ou, ow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cloud, sound, house, cow, howl, brown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out, down, brown, found, our</w:t>
            </w:r>
          </w:p>
        </w:tc>
      </w:tr>
    </w:tbl>
    <w:p/>
    <w:p>
      <w:pPr>
        <w:pStyle w:val="Heading2"/>
      </w:pPr>
      <w:r>
        <w:t>Day 1: Introduce ou and ow</w:t>
      </w:r>
    </w:p>
    <w:p>
      <w:r>
        <w:rPr>
          <w:sz w:val="21"/>
        </w:rPr>
        <w:t>Objective: Students notice and say the target pattern(s) ou, ow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ou, ow. Model mouth position, stretch the sounds, and connect the pattern to 4-6 example words: cloud, sound, house, cow.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cloud, sound, house, cow. Echo read the model sentence: The brown cow sat down.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ou, ow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ou, ow. Model mouth position, stretch the sounds, and connect the pattern to 4-6 example words: cloud, sound, house, cow.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ou, ow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ou, ow. Model mouth position, stretch the sounds, and connect the pattern to 4-6 example words: cloud, sound, house, cow.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ou, ow. Model mouth position, stretch the sounds, and connect the pattern to 4-6 example words: cloud, sound, house, cow.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out, down, brown, found.</w:t>
      </w:r>
    </w:p>
    <w:p>
      <w:r>
        <w:rPr>
          <w:sz w:val="21"/>
        </w:rPr>
        <w:t>Writing (15 min): Dictate 3 words and 1 sentence: The brown cow sat down.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ou, ow. Model mouth position, stretch the sounds, and connect the pattern to 4-6 example words: cloud, sound, house, cow.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au and aw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au, aw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author, launch, paw, saw, crawl, draw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saw, draw, because, August, always</w:t>
            </w:r>
          </w:p>
        </w:tc>
      </w:tr>
    </w:tbl>
    <w:p/>
    <w:p>
      <w:pPr>
        <w:pStyle w:val="Heading2"/>
      </w:pPr>
      <w:r>
        <w:t>Day 1: Introduce au and aw</w:t>
      </w:r>
    </w:p>
    <w:p>
      <w:r>
        <w:rPr>
          <w:sz w:val="21"/>
        </w:rPr>
        <w:t>Objective: Students notice and say the target pattern(s) au, aw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au, aw. Model mouth position, stretch the sounds, and connect the pattern to 4-6 example words: author, launch, paw, saw.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author, launch, paw, saw. Echo read the model sentence: I saw a hawk.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au, aw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au, aw. Model mouth position, stretch the sounds, and connect the pattern to 4-6 example words: author, launch, paw, saw.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au, aw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au, aw. Model mouth position, stretch the sounds, and connect the pattern to 4-6 example words: author, launch, paw, saw.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au, aw. Model mouth position, stretch the sounds, and connect the pattern to 4-6 example words: author, launch, paw, saw.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saw, draw, because, August.</w:t>
      </w:r>
    </w:p>
    <w:p>
      <w:r>
        <w:rPr>
          <w:sz w:val="21"/>
        </w:rPr>
        <w:t>Writing (15 min): Dictate 3 words and 1 sentence: I saw a hawk.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au, aw. Model mouth position, stretch the sounds, and connect the pattern to 4-6 example words: author, launch, paw, saw.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Mixed Diphthongs and Review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oi oy ou ow au aw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toy, loud, sound, claw, draw, coin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about, found, your, many, water</w:t>
            </w:r>
          </w:p>
        </w:tc>
      </w:tr>
    </w:tbl>
    <w:p/>
    <w:p>
      <w:pPr>
        <w:pStyle w:val="Heading2"/>
      </w:pPr>
      <w:r>
        <w:t>Day 1: Introduce Mixed Diphthongs and Review</w:t>
      </w:r>
    </w:p>
    <w:p>
      <w:r>
        <w:rPr>
          <w:sz w:val="21"/>
        </w:rPr>
        <w:t>Objective: Students notice and say the target pattern(s) oi oy ou ow au aw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 oy ou ow au aw. Model mouth position, stretch the sounds, and connect the pattern to 4-6 example words: toy, loud, sound, claw.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toy, loud, sound, claw. Echo read the model sentence: We found a loud toy.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oi oy ou ow au aw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 oy ou ow au aw. Model mouth position, stretch the sounds, and connect the pattern to 4-6 example words: toy, loud, sound, claw.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oi oy ou ow au aw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 oy ou ow au aw. Model mouth position, stretch the sounds, and connect the pattern to 4-6 example words: toy, loud, sound, claw.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 oy ou ow au aw. Model mouth position, stretch the sounds, and connect the pattern to 4-6 example words: toy, loud, sound, claw.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about, found, your, many.</w:t>
      </w:r>
    </w:p>
    <w:p>
      <w:r>
        <w:rPr>
          <w:sz w:val="21"/>
        </w:rPr>
        <w:t>Writing (15 min): Dictate 3 words and 1 sentence: We found a loud toy.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oi oy ou ow au aw. Model mouth position, stretch the sounds, and connect the pattern to 4-6 example words: toy, loud, sound, claw.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A36C00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A36C00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A36C00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A36C00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oi and oy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ou and ow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au and aw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Mixed Diphthongs and Review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A36C0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A36C0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A36C0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A36C0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