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1E73BE"/>
          <w:sz w:val="44"/>
        </w:rPr>
        <w:t>Unit 5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ai, ay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ai, ay   ai, ay   ai, ay   ai, ay   ai, ay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rain</w:t>
              <w:br/>
              <w:t>train</w:t>
              <w:br/>
              <w:t>snail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We play in the rain.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rain</w:t>
            </w:r>
          </w:p>
        </w:tc>
        <w:tc>
          <w:tcPr>
            <w:tcW w:type="dxa" w:w="1704"/>
          </w:tcPr>
          <w:p>
            <w:r>
              <w:t>train</w:t>
            </w:r>
          </w:p>
        </w:tc>
        <w:tc>
          <w:tcPr>
            <w:tcW w:type="dxa" w:w="1704"/>
          </w:tcPr>
          <w:p>
            <w:r>
              <w:t>snail</w:t>
            </w:r>
          </w:p>
        </w:tc>
        <w:tc>
          <w:tcPr>
            <w:tcW w:type="dxa" w:w="1704"/>
          </w:tcPr>
          <w:p>
            <w:r>
              <w:t>play</w:t>
            </w:r>
          </w:p>
        </w:tc>
        <w:tc>
          <w:tcPr>
            <w:tcW w:type="dxa" w:w="1704"/>
          </w:tcPr>
          <w:p>
            <w:r>
              <w:t>day</w:t>
            </w:r>
          </w:p>
        </w:tc>
        <w:tc>
          <w:tcPr>
            <w:tcW w:type="dxa" w:w="1704"/>
          </w:tcPr>
          <w:p>
            <w:r>
              <w:t>stay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play</w:t>
            </w:r>
          </w:p>
        </w:tc>
        <w:tc>
          <w:tcPr>
            <w:tcW w:type="dxa" w:w="1704"/>
          </w:tcPr>
          <w:p>
            <w:r>
              <w:t>today</w:t>
            </w:r>
          </w:p>
        </w:tc>
        <w:tc>
          <w:tcPr>
            <w:tcW w:type="dxa" w:w="1704"/>
          </w:tcPr>
          <w:p>
            <w:r>
              <w:t>away</w:t>
            </w:r>
          </w:p>
        </w:tc>
        <w:tc>
          <w:tcPr>
            <w:tcW w:type="dxa" w:w="1704"/>
          </w:tcPr>
          <w:p>
            <w:r>
              <w:t>rain</w:t>
            </w:r>
          </w:p>
        </w:tc>
        <w:tc>
          <w:tcPr>
            <w:tcW w:type="dxa" w:w="1704"/>
          </w:tcPr>
          <w:p>
            <w:r>
              <w:t>train</w:t>
            </w:r>
          </w:p>
        </w:tc>
        <w:tc>
          <w:tcPr>
            <w:tcW w:type="dxa" w:w="1704"/>
          </w:tcPr>
          <w:p>
            <w:r>
              <w:t>snail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ee, ea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ee, ea   ee, ea   ee, ea   ee, ea   ee, ea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tree</w:t>
              <w:br/>
              <w:t>seed</w:t>
              <w:br/>
              <w:t>feet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Please read to me.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tree</w:t>
            </w:r>
          </w:p>
        </w:tc>
        <w:tc>
          <w:tcPr>
            <w:tcW w:type="dxa" w:w="1704"/>
          </w:tcPr>
          <w:p>
            <w:r>
              <w:t>seed</w:t>
            </w:r>
          </w:p>
        </w:tc>
        <w:tc>
          <w:tcPr>
            <w:tcW w:type="dxa" w:w="1704"/>
          </w:tcPr>
          <w:p>
            <w:r>
              <w:t>feet</w:t>
            </w:r>
          </w:p>
        </w:tc>
        <w:tc>
          <w:tcPr>
            <w:tcW w:type="dxa" w:w="1704"/>
          </w:tcPr>
          <w:p>
            <w:r>
              <w:t>read</w:t>
            </w:r>
          </w:p>
        </w:tc>
        <w:tc>
          <w:tcPr>
            <w:tcW w:type="dxa" w:w="1704"/>
          </w:tcPr>
          <w:p>
            <w:r>
              <w:t>team</w:t>
            </w:r>
          </w:p>
        </w:tc>
        <w:tc>
          <w:tcPr>
            <w:tcW w:type="dxa" w:w="1704"/>
          </w:tcPr>
          <w:p>
            <w:r>
              <w:t>beach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read</w:t>
            </w:r>
          </w:p>
        </w:tc>
        <w:tc>
          <w:tcPr>
            <w:tcW w:type="dxa" w:w="1704"/>
          </w:tcPr>
          <w:p>
            <w:r>
              <w:t>green</w:t>
            </w:r>
          </w:p>
        </w:tc>
        <w:tc>
          <w:tcPr>
            <w:tcW w:type="dxa" w:w="1704"/>
          </w:tcPr>
          <w:p>
            <w:r>
              <w:t>please</w:t>
            </w:r>
          </w:p>
        </w:tc>
        <w:tc>
          <w:tcPr>
            <w:tcW w:type="dxa" w:w="1704"/>
          </w:tcPr>
          <w:p>
            <w:r>
              <w:t>tree</w:t>
            </w:r>
          </w:p>
        </w:tc>
        <w:tc>
          <w:tcPr>
            <w:tcW w:type="dxa" w:w="1704"/>
          </w:tcPr>
          <w:p>
            <w:r>
              <w:t>seed</w:t>
            </w:r>
          </w:p>
        </w:tc>
        <w:tc>
          <w:tcPr>
            <w:tcW w:type="dxa" w:w="1704"/>
          </w:tcPr>
          <w:p>
            <w:r>
              <w:t>feet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oa, ow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oa, ow   oa, ow   oa, ow   oa, ow   oa, ow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boat</w:t>
              <w:br/>
              <w:t>goat</w:t>
              <w:br/>
              <w:t>road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The boat can float.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boat</w:t>
            </w:r>
          </w:p>
        </w:tc>
        <w:tc>
          <w:tcPr>
            <w:tcW w:type="dxa" w:w="1704"/>
          </w:tcPr>
          <w:p>
            <w:r>
              <w:t>goat</w:t>
            </w:r>
          </w:p>
        </w:tc>
        <w:tc>
          <w:tcPr>
            <w:tcW w:type="dxa" w:w="1704"/>
          </w:tcPr>
          <w:p>
            <w:r>
              <w:t>road</w:t>
            </w:r>
          </w:p>
        </w:tc>
        <w:tc>
          <w:tcPr>
            <w:tcW w:type="dxa" w:w="1704"/>
          </w:tcPr>
          <w:p>
            <w:r>
              <w:t>snow</w:t>
            </w:r>
          </w:p>
        </w:tc>
        <w:tc>
          <w:tcPr>
            <w:tcW w:type="dxa" w:w="1704"/>
          </w:tcPr>
          <w:p>
            <w:r>
              <w:t>grow</w:t>
            </w:r>
          </w:p>
        </w:tc>
        <w:tc>
          <w:tcPr>
            <w:tcW w:type="dxa" w:w="1704"/>
          </w:tcPr>
          <w:p>
            <w:r>
              <w:t>blow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know</w:t>
            </w:r>
          </w:p>
        </w:tc>
        <w:tc>
          <w:tcPr>
            <w:tcW w:type="dxa" w:w="1704"/>
          </w:tcPr>
          <w:p>
            <w:r>
              <w:t>show</w:t>
            </w:r>
          </w:p>
        </w:tc>
        <w:tc>
          <w:tcPr>
            <w:tcW w:type="dxa" w:w="1704"/>
          </w:tcPr>
          <w:p>
            <w:r>
              <w:t>grow</w:t>
            </w:r>
          </w:p>
        </w:tc>
        <w:tc>
          <w:tcPr>
            <w:tcW w:type="dxa" w:w="1704"/>
          </w:tcPr>
          <w:p>
            <w:r>
              <w:t>boat</w:t>
            </w:r>
          </w:p>
        </w:tc>
        <w:tc>
          <w:tcPr>
            <w:tcW w:type="dxa" w:w="1704"/>
          </w:tcPr>
          <w:p>
            <w:r>
              <w:t>goat</w:t>
            </w:r>
          </w:p>
        </w:tc>
        <w:tc>
          <w:tcPr>
            <w:tcW w:type="dxa" w:w="1704"/>
          </w:tcPr>
          <w:p>
            <w:r>
              <w:t>road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oo, 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8ED1FC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8ED1FC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oo, ew   oo, ew   oo, ew   oo, ew   oo, ew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moon</w:t>
              <w:br/>
              <w:t>book</w:t>
              <w:br/>
              <w:t>new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The blue moon is bright.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moon</w:t>
            </w:r>
          </w:p>
        </w:tc>
        <w:tc>
          <w:tcPr>
            <w:tcW w:type="dxa" w:w="1704"/>
          </w:tcPr>
          <w:p>
            <w:r>
              <w:t>book</w:t>
            </w:r>
          </w:p>
        </w:tc>
        <w:tc>
          <w:tcPr>
            <w:tcW w:type="dxa" w:w="1704"/>
          </w:tcPr>
          <w:p>
            <w:r>
              <w:t>new</w:t>
            </w:r>
          </w:p>
        </w:tc>
        <w:tc>
          <w:tcPr>
            <w:tcW w:type="dxa" w:w="1704"/>
          </w:tcPr>
          <w:p>
            <w:r>
              <w:t>blew</w:t>
            </w:r>
          </w:p>
        </w:tc>
        <w:tc>
          <w:tcPr>
            <w:tcW w:type="dxa" w:w="1704"/>
          </w:tcPr>
          <w:p>
            <w:r>
              <w:t>glue</w:t>
            </w:r>
          </w:p>
        </w:tc>
        <w:tc>
          <w:tcPr>
            <w:tcW w:type="dxa" w:w="1704"/>
          </w:tcPr>
          <w:p>
            <w:r>
              <w:t>fruit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8ED1FC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8ED1FC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blue</w:t>
            </w:r>
          </w:p>
        </w:tc>
        <w:tc>
          <w:tcPr>
            <w:tcW w:type="dxa" w:w="1704"/>
          </w:tcPr>
          <w:p>
            <w:r>
              <w:t>new</w:t>
            </w:r>
          </w:p>
        </w:tc>
        <w:tc>
          <w:tcPr>
            <w:tcW w:type="dxa" w:w="1704"/>
          </w:tcPr>
          <w:p>
            <w:r>
              <w:t>school</w:t>
            </w:r>
          </w:p>
        </w:tc>
        <w:tc>
          <w:tcPr>
            <w:tcW w:type="dxa" w:w="1704"/>
          </w:tcPr>
          <w:p>
            <w:r>
              <w:t>moon</w:t>
            </w:r>
          </w:p>
        </w:tc>
        <w:tc>
          <w:tcPr>
            <w:tcW w:type="dxa" w:w="1704"/>
          </w:tcPr>
          <w:p>
            <w:r>
              <w:t>book</w:t>
            </w:r>
          </w:p>
        </w:tc>
        <w:tc>
          <w:tcPr>
            <w:tcW w:type="dxa" w:w="1704"/>
          </w:tcPr>
          <w:p>
            <w:r>
              <w:t>new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rain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train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snail</w:t>
            </w:r>
          </w:p>
        </w:tc>
      </w:tr>
      <w:tr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play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today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tree</w:t>
            </w:r>
          </w:p>
        </w:tc>
      </w:tr>
      <w:tr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seed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feet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read</w:t>
            </w:r>
          </w:p>
        </w:tc>
      </w:tr>
      <w:tr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green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boat</w:t>
            </w:r>
          </w:p>
        </w:tc>
        <w:tc>
          <w:tcPr>
            <w:tcW w:type="dxa" w:w="3408"/>
            <w:vAlign w:val="center"/>
            <w:shd w:fill="E7F6FF"/>
          </w:tcPr>
          <w:p>
            <w:pPr>
              <w:jc w:val="center"/>
            </w:pPr>
            <w:r>
              <w:rPr>
                <w:b/>
                <w:sz w:val="36"/>
              </w:rPr>
              <w:t>goat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8ED1FC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rain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train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snail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play</w:t>
            </w:r>
          </w:p>
        </w:tc>
      </w:tr>
      <w:tr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today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tree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seed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feet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read</w:t>
            </w:r>
          </w:p>
        </w:tc>
      </w:tr>
      <w:tr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green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boat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goat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road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know</w:t>
            </w:r>
          </w:p>
        </w:tc>
      </w:tr>
      <w:tr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show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moon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book</w:t>
            </w:r>
          </w:p>
        </w:tc>
        <w:tc>
          <w:tcPr>
            <w:tcW w:type="dxa" w:w="2045"/>
            <w:shd w:fill="E7F6FF"/>
          </w:tcPr>
          <w:p>
            <w:pPr>
              <w:jc w:val="center"/>
            </w:pPr>
            <w:r>
              <w:rPr>
                <w:b/>
                <w:sz w:val="22"/>
              </w:rPr>
              <w:t>new</w:t>
            </w:r>
          </w:p>
        </w:tc>
        <w:tc>
          <w:tcPr>
            <w:tcW w:type="dxa" w:w="2045"/>
            <w:shd w:fill="8ED1FC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8ED1FC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8ED1FC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8ED1FC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1E73BE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1E73BE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1E73BE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1E73BE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