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C96A00"/>
          <w:sz w:val="44"/>
        </w:rPr>
        <w:t>Unit 4 Printable Pack</w:t>
      </w:r>
    </w:p>
    <w:p>
      <w:pPr>
        <w:jc w:val="center"/>
      </w:pPr>
      <w:r>
        <w:rPr>
          <w:i/>
          <w:sz w:val="22"/>
        </w:rPr>
        <w:t>Worksheets, word cards, games, check-ins, and assessment pages</w:t>
      </w:r>
    </w:p>
    <w:p/>
    <w:p>
      <w:pPr>
        <w:pStyle w:val="Heading1"/>
      </w:pPr>
      <w:r>
        <w:t>Trace and Write: a_e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BB66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FBB66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a_e   a_e   a_e   a_e   a_e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cake</w:t>
              <w:br/>
              <w:t>lake</w:t>
              <w:br/>
              <w:t>name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1 Read and Write</w:t>
      </w:r>
    </w:p>
    <w:p>
      <w:pPr>
        <w:spacing w:after="80"/>
      </w:pPr>
      <w:r>
        <w:t>Read the words aloud. Then use the word bank to write each word or finish the sentence. Focus sentence: Jake came to the game.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BB66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cake</w:t>
            </w:r>
          </w:p>
        </w:tc>
        <w:tc>
          <w:tcPr>
            <w:tcW w:type="dxa" w:w="1704"/>
          </w:tcPr>
          <w:p>
            <w:r>
              <w:t>lake</w:t>
            </w:r>
          </w:p>
        </w:tc>
        <w:tc>
          <w:tcPr>
            <w:tcW w:type="dxa" w:w="1704"/>
          </w:tcPr>
          <w:p>
            <w:r>
              <w:t>name</w:t>
            </w:r>
          </w:p>
        </w:tc>
        <w:tc>
          <w:tcPr>
            <w:tcW w:type="dxa" w:w="1704"/>
          </w:tcPr>
          <w:p>
            <w:r>
              <w:t>same</w:t>
            </w:r>
          </w:p>
        </w:tc>
        <w:tc>
          <w:tcPr>
            <w:tcW w:type="dxa" w:w="1704"/>
          </w:tcPr>
          <w:p>
            <w:r>
              <w:t>game</w:t>
            </w:r>
          </w:p>
        </w:tc>
        <w:tc>
          <w:tcPr>
            <w:tcW w:type="dxa" w:w="1704"/>
          </w:tcPr>
          <w:p>
            <w:r>
              <w:t>gate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1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BB66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make</w:t>
            </w:r>
          </w:p>
        </w:tc>
        <w:tc>
          <w:tcPr>
            <w:tcW w:type="dxa" w:w="1704"/>
          </w:tcPr>
          <w:p>
            <w:r>
              <w:t>came</w:t>
            </w:r>
          </w:p>
        </w:tc>
        <w:tc>
          <w:tcPr>
            <w:tcW w:type="dxa" w:w="1704"/>
          </w:tcPr>
          <w:p>
            <w:r>
              <w:t>take</w:t>
            </w:r>
          </w:p>
        </w:tc>
        <w:tc>
          <w:tcPr>
            <w:tcW w:type="dxa" w:w="1704"/>
          </w:tcPr>
          <w:p>
            <w:r>
              <w:t>cake</w:t>
            </w:r>
          </w:p>
        </w:tc>
        <w:tc>
          <w:tcPr>
            <w:tcW w:type="dxa" w:w="1704"/>
          </w:tcPr>
          <w:p>
            <w:r>
              <w:t>lake</w:t>
            </w:r>
          </w:p>
        </w:tc>
        <w:tc>
          <w:tcPr>
            <w:tcW w:type="dxa" w:w="1704"/>
          </w:tcPr>
          <w:p>
            <w:r>
              <w:t>name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i_e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BB66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FBB66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i_e   i_e   i_e   i_e   i_e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bike</w:t>
              <w:br/>
              <w:t>kite</w:t>
              <w:br/>
              <w:t>time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2 Read and Write</w:t>
      </w:r>
    </w:p>
    <w:p>
      <w:pPr>
        <w:spacing w:after="80"/>
      </w:pPr>
      <w:r>
        <w:t>Read the words aloud. Then use the word bank to write each word or finish the sentence. Focus sentence: I like my bike.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BB66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bike</w:t>
            </w:r>
          </w:p>
        </w:tc>
        <w:tc>
          <w:tcPr>
            <w:tcW w:type="dxa" w:w="1704"/>
          </w:tcPr>
          <w:p>
            <w:r>
              <w:t>kite</w:t>
            </w:r>
          </w:p>
        </w:tc>
        <w:tc>
          <w:tcPr>
            <w:tcW w:type="dxa" w:w="1704"/>
          </w:tcPr>
          <w:p>
            <w:r>
              <w:t>time</w:t>
            </w:r>
          </w:p>
        </w:tc>
        <w:tc>
          <w:tcPr>
            <w:tcW w:type="dxa" w:w="1704"/>
          </w:tcPr>
          <w:p>
            <w:r>
              <w:t>five</w:t>
            </w:r>
          </w:p>
        </w:tc>
        <w:tc>
          <w:tcPr>
            <w:tcW w:type="dxa" w:w="1704"/>
          </w:tcPr>
          <w:p>
            <w:r>
              <w:t>slide</w:t>
            </w:r>
          </w:p>
        </w:tc>
        <w:tc>
          <w:tcPr>
            <w:tcW w:type="dxa" w:w="1704"/>
          </w:tcPr>
          <w:p>
            <w:r>
              <w:t>shine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2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BB66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like</w:t>
            </w:r>
          </w:p>
        </w:tc>
        <w:tc>
          <w:tcPr>
            <w:tcW w:type="dxa" w:w="1704"/>
          </w:tcPr>
          <w:p>
            <w:r>
              <w:t>ride</w:t>
            </w:r>
          </w:p>
        </w:tc>
        <w:tc>
          <w:tcPr>
            <w:tcW w:type="dxa" w:w="1704"/>
          </w:tcPr>
          <w:p>
            <w:r>
              <w:t>time</w:t>
            </w:r>
          </w:p>
        </w:tc>
        <w:tc>
          <w:tcPr>
            <w:tcW w:type="dxa" w:w="1704"/>
          </w:tcPr>
          <w:p>
            <w:r>
              <w:t>bike</w:t>
            </w:r>
          </w:p>
        </w:tc>
        <w:tc>
          <w:tcPr>
            <w:tcW w:type="dxa" w:w="1704"/>
          </w:tcPr>
          <w:p>
            <w:r>
              <w:t>kite</w:t>
            </w:r>
          </w:p>
        </w:tc>
        <w:tc>
          <w:tcPr>
            <w:tcW w:type="dxa" w:w="1704"/>
          </w:tcPr>
          <w:p>
            <w:r>
              <w:t>time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o_e, u_e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BB66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FBB66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o_e, u_e   o_e, u_e   o_e, u_e   o_e, u_e   o_e, u_e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home</w:t>
              <w:br/>
              <w:t>rope</w:t>
              <w:br/>
              <w:t>nose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3 Read and Write</w:t>
      </w:r>
    </w:p>
    <w:p>
      <w:pPr>
        <w:spacing w:after="80"/>
      </w:pPr>
      <w:r>
        <w:t>Read the words aloud. Then use the word bank to write each word or finish the sentence. Focus sentence: We rode home at sunset.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BB66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home</w:t>
            </w:r>
          </w:p>
        </w:tc>
        <w:tc>
          <w:tcPr>
            <w:tcW w:type="dxa" w:w="1704"/>
          </w:tcPr>
          <w:p>
            <w:r>
              <w:t>rope</w:t>
            </w:r>
          </w:p>
        </w:tc>
        <w:tc>
          <w:tcPr>
            <w:tcW w:type="dxa" w:w="1704"/>
          </w:tcPr>
          <w:p>
            <w:r>
              <w:t>nose</w:t>
            </w:r>
          </w:p>
        </w:tc>
        <w:tc>
          <w:tcPr>
            <w:tcW w:type="dxa" w:w="1704"/>
          </w:tcPr>
          <w:p>
            <w:r>
              <w:t>cube</w:t>
            </w:r>
          </w:p>
        </w:tc>
        <w:tc>
          <w:tcPr>
            <w:tcW w:type="dxa" w:w="1704"/>
          </w:tcPr>
          <w:p>
            <w:r>
              <w:t>mule</w:t>
            </w:r>
          </w:p>
        </w:tc>
        <w:tc>
          <w:tcPr>
            <w:tcW w:type="dxa" w:w="1704"/>
          </w:tcPr>
          <w:p>
            <w:r>
              <w:t>tune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3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BB66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home</w:t>
            </w:r>
          </w:p>
        </w:tc>
        <w:tc>
          <w:tcPr>
            <w:tcW w:type="dxa" w:w="1704"/>
          </w:tcPr>
          <w:p>
            <w:r>
              <w:t>those</w:t>
            </w:r>
          </w:p>
        </w:tc>
        <w:tc>
          <w:tcPr>
            <w:tcW w:type="dxa" w:w="1704"/>
          </w:tcPr>
          <w:p>
            <w:r>
              <w:t>use</w:t>
            </w:r>
          </w:p>
        </w:tc>
        <w:tc>
          <w:tcPr>
            <w:tcW w:type="dxa" w:w="1704"/>
          </w:tcPr>
          <w:p>
            <w:r>
              <w:t>home</w:t>
            </w:r>
          </w:p>
        </w:tc>
        <w:tc>
          <w:tcPr>
            <w:tcW w:type="dxa" w:w="1704"/>
          </w:tcPr>
          <w:p>
            <w:r>
              <w:t>rope</w:t>
            </w:r>
          </w:p>
        </w:tc>
        <w:tc>
          <w:tcPr>
            <w:tcW w:type="dxa" w:w="1704"/>
          </w:tcPr>
          <w:p>
            <w:r>
              <w:t>nose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a_e i_e o_e u_e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BB66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FBB66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a_e i_e o_e u_e   a_e i_e o_e u_e   a_e i_e o_e u_e   a_e i_e o_e u_e   a_e i_e o_e u_e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cap/cape</w:t>
              <w:br/>
              <w:t>kit/kite</w:t>
              <w:br/>
              <w:t>hop/hope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4 Read and Write</w:t>
      </w:r>
    </w:p>
    <w:p>
      <w:pPr>
        <w:spacing w:after="80"/>
      </w:pPr>
      <w:r>
        <w:t>Read the words aloud. Then use the word bank to write each word or finish the sentence. Focus sentence: These cubes are cute.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  <w:shd w:fill="FFBB66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2556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2556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2556"/>
            <w:shd w:fill="FFBB66"/>
          </w:tcPr>
          <w:p>
            <w:r>
              <w:rPr>
                <w:b/>
              </w:rPr>
            </w:r>
          </w:p>
        </w:tc>
      </w:tr>
      <w:tr>
        <w:tc>
          <w:tcPr>
            <w:tcW w:type="dxa" w:w="2556"/>
          </w:tcPr>
          <w:p>
            <w:r>
              <w:t>cap/cape</w:t>
            </w:r>
          </w:p>
        </w:tc>
        <w:tc>
          <w:tcPr>
            <w:tcW w:type="dxa" w:w="2556"/>
          </w:tcPr>
          <w:p>
            <w:r>
              <w:t>kit/kite</w:t>
            </w:r>
          </w:p>
        </w:tc>
        <w:tc>
          <w:tcPr>
            <w:tcW w:type="dxa" w:w="2556"/>
          </w:tcPr>
          <w:p>
            <w:r>
              <w:t>hop/hope</w:t>
            </w:r>
          </w:p>
        </w:tc>
        <w:tc>
          <w:tcPr>
            <w:tcW w:type="dxa" w:w="2556"/>
          </w:tcPr>
          <w:p>
            <w:r>
              <w:t>cub/cube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4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BB66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these</w:t>
            </w:r>
          </w:p>
        </w:tc>
        <w:tc>
          <w:tcPr>
            <w:tcW w:type="dxa" w:w="1704"/>
          </w:tcPr>
          <w:p>
            <w:r>
              <w:t>those</w:t>
            </w:r>
          </w:p>
        </w:tc>
        <w:tc>
          <w:tcPr>
            <w:tcW w:type="dxa" w:w="1704"/>
          </w:tcPr>
          <w:p>
            <w:r>
              <w:t>here</w:t>
            </w:r>
          </w:p>
        </w:tc>
        <w:tc>
          <w:tcPr>
            <w:tcW w:type="dxa" w:w="1704"/>
          </w:tcPr>
          <w:p>
            <w:r>
              <w:t>cap/cape</w:t>
            </w:r>
          </w:p>
        </w:tc>
        <w:tc>
          <w:tcPr>
            <w:tcW w:type="dxa" w:w="1704"/>
          </w:tcPr>
          <w:p>
            <w:r>
              <w:t>kit/kite</w:t>
            </w:r>
          </w:p>
        </w:tc>
        <w:tc>
          <w:tcPr>
            <w:tcW w:type="dxa" w:w="1704"/>
          </w:tcPr>
          <w:p>
            <w:r>
              <w:t>hop/hope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Flashcards and Word Cards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cake</w:t>
            </w:r>
          </w:p>
        </w:tc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lake</w:t>
            </w:r>
          </w:p>
        </w:tc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name</w:t>
            </w:r>
          </w:p>
        </w:tc>
      </w:tr>
      <w:tr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make</w:t>
            </w:r>
          </w:p>
        </w:tc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came</w:t>
            </w:r>
          </w:p>
        </w:tc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bike</w:t>
            </w:r>
          </w:p>
        </w:tc>
      </w:tr>
      <w:tr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kite</w:t>
            </w:r>
          </w:p>
        </w:tc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time</w:t>
            </w:r>
          </w:p>
        </w:tc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like</w:t>
            </w:r>
          </w:p>
        </w:tc>
      </w:tr>
      <w:tr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ride</w:t>
            </w:r>
          </w:p>
        </w:tc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home</w:t>
            </w:r>
          </w:p>
        </w:tc>
        <w:tc>
          <w:tcPr>
            <w:tcW w:type="dxa" w:w="3408"/>
            <w:vAlign w:val="center"/>
            <w:shd w:fill="FFF2E0"/>
          </w:tcPr>
          <w:p>
            <w:pPr>
              <w:jc w:val="center"/>
            </w:pPr>
            <w:r>
              <w:rPr>
                <w:b/>
                <w:sz w:val="36"/>
              </w:rPr>
              <w:t>rope</w:t>
            </w:r>
          </w:p>
        </w:tc>
      </w:tr>
    </w:tbl>
    <w:p>
      <w:r>
        <w:t>Cut apart the cards. Use them for reading races, matching games, and sentence building.</w:t>
      </w:r>
    </w:p>
    <w:p/>
    <w:p>
      <w:pPr>
        <w:pStyle w:val="Heading1"/>
      </w:pPr>
      <w:r>
        <w:t>Game Board</w:t>
      </w:r>
    </w:p>
    <w:p>
      <w:r>
        <w:t>Directions: Roll a die. Move the game piece. Read the word you land on. If you read it correctly, stay there. First player to FINISH wins.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FFBB66"/>
          </w:tcPr>
          <w:p>
            <w:pPr>
              <w:jc w:val="center"/>
            </w:pPr>
            <w:r>
              <w:rPr>
                <w:b/>
                <w:sz w:val="22"/>
              </w:rPr>
              <w:t>START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cake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lake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name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make</w:t>
            </w:r>
          </w:p>
        </w:tc>
      </w:tr>
      <w:tr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came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bike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kite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time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like</w:t>
            </w:r>
          </w:p>
        </w:tc>
      </w:tr>
      <w:tr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ride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home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rope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nose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home</w:t>
            </w:r>
          </w:p>
        </w:tc>
      </w:tr>
      <w:tr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those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cap/cape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kit/kite</w:t>
            </w:r>
          </w:p>
        </w:tc>
        <w:tc>
          <w:tcPr>
            <w:tcW w:type="dxa" w:w="2045"/>
            <w:shd w:fill="FFF2E0"/>
          </w:tcPr>
          <w:p>
            <w:pPr>
              <w:jc w:val="center"/>
            </w:pPr>
            <w:r>
              <w:rPr>
                <w:b/>
                <w:sz w:val="22"/>
              </w:rPr>
              <w:t>hop/hope</w:t>
            </w:r>
          </w:p>
        </w:tc>
        <w:tc>
          <w:tcPr>
            <w:tcW w:type="dxa" w:w="2045"/>
            <w:shd w:fill="FFBB66"/>
          </w:tcPr>
          <w:p>
            <w:pPr>
              <w:jc w:val="center"/>
            </w:pPr>
            <w:r>
              <w:rPr>
                <w:b/>
                <w:sz w:val="22"/>
              </w:rPr>
              <w:t>FINISH</w:t>
            </w:r>
          </w:p>
        </w:tc>
      </w:tr>
    </w:tbl>
    <w:p/>
    <w:p>
      <w:pPr>
        <w:pStyle w:val="Heading1"/>
      </w:pPr>
      <w:r>
        <w:t>Weekly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BB66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</w:rPr>
              <w:t>Yes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</w:rPr>
              <w:t>Not Yet</w:t>
            </w:r>
          </w:p>
        </w:tc>
      </w:tr>
      <w:tr>
        <w:tc>
          <w:tcPr>
            <w:tcW w:type="dxa" w:w="3408"/>
          </w:tcPr>
          <w:p>
            <w:r>
              <w:t>I can say the sounds.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blend words.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read a sentence.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write a word.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tried my best.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Test Recording Sheet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</w:tcPr>
          <w:p>
            <w:r>
              <w:t>Read 10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Read 5 phrases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Spell 5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Write 1 sentence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Total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</w:tbl>
    <w:p/>
    <w:p>
      <w:pPr>
        <w:pStyle w:val="Heading1"/>
      </w:pPr>
      <w:r>
        <w:t>Reading Goal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BB66"/>
          </w:tcPr>
          <w:p>
            <w:r>
              <w:rPr>
                <w:b/>
              </w:rPr>
              <w:t>Week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</w:rPr>
              <w:t>Words Read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3408"/>
          </w:tcPr>
          <w:p>
            <w:r>
              <w:t>1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2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3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4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C96A00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C96A00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C96A00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C96A00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