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</w:p>
    <w:p>
      <w:r>
        <w:drawing>
          <wp:inline xmlns:a="http://schemas.openxmlformats.org/drawingml/2006/main" xmlns:pic="http://schemas.openxmlformats.org/drawingml/2006/picture">
            <wp:extent cx="6217920" cy="521869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a_colorful_high_resolution_promotional_collage_po_batch_7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521869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6A3FB0"/>
          <w:sz w:val="44"/>
        </w:rPr>
        <w:t>Unit 3: Digraphs and Blends</w:t>
      </w:r>
    </w:p>
    <w:p>
      <w:pPr>
        <w:jc w:val="center"/>
      </w:pPr>
      <w:r>
        <w:rPr>
          <w:i/>
          <w:sz w:val="22"/>
        </w:rPr>
        <w:t>Weeks 9-12 | 5 days per week | 90 minutes per lesson</w:t>
      </w:r>
    </w:p>
    <w:p>
      <w:pPr>
        <w:jc w:val="center"/>
      </w:pPr>
      <w:r>
        <w:rPr>
          <w:sz w:val="21"/>
        </w:rPr>
        <w:t>Flexible homeschool lesson plans with phonics, sight words, reading, writing, games, and assessment.</w:t>
      </w:r>
    </w:p>
    <w:p/>
    <w:p>
      <w:pPr>
        <w:pStyle w:val="Heading1"/>
      </w:pPr>
      <w:r>
        <w:t>Unit Overview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6A3FB0"/>
          </w:tcPr>
          <w:p>
            <w:r>
              <w:rPr>
                <w:b/>
                <w:color w:val="FFFFFF"/>
                <w:sz w:val="21"/>
              </w:rPr>
              <w:t>What students will learn</w:t>
            </w:r>
          </w:p>
        </w:tc>
        <w:tc>
          <w:tcPr>
            <w:tcW w:type="dxa" w:w="5112"/>
            <w:shd w:fill="6A3FB0"/>
          </w:tcPr>
          <w:p>
            <w:r>
              <w:rPr>
                <w:b/>
                <w:color w:val="FFFFFF"/>
                <w:sz w:val="21"/>
              </w:rPr>
              <w:t>What is included</w:t>
            </w:r>
          </w:p>
        </w:tc>
      </w:tr>
      <w:tr>
        <w:tc>
          <w:tcPr>
            <w:tcW w:type="dxa" w:w="5112"/>
          </w:tcPr>
          <w:p>
            <w:r>
              <w:rPr>
                <w:sz w:val="20"/>
              </w:rPr>
              <w:t>- Focus patterns: sh, ch, th and more</w:t>
              <w:br/>
              <w:t>- Blending and decoding practice</w:t>
              <w:br/>
              <w:t>- Guided reading and sentence work</w:t>
              <w:br/>
              <w:t>- Spelling, handwriting, and simple writing</w:t>
              <w:br/>
              <w:t>- Weekly check-ins and a unit test</w:t>
            </w:r>
          </w:p>
        </w:tc>
        <w:tc>
          <w:tcPr>
            <w:tcW w:type="dxa" w:w="5112"/>
          </w:tcPr>
          <w:p>
            <w:r>
              <w:rPr>
                <w:sz w:val="20"/>
              </w:rPr>
              <w:t>- 4 weeks of daily lessons</w:t>
              <w:br/>
              <w:t>- Materials list and prep tips</w:t>
              <w:br/>
              <w:t>- Weekly sight words: brown, come, find, from, good, green, have, make, play, small</w:t>
              <w:br/>
              <w:t>- Printable activities, flashcards, and games</w:t>
              <w:br/>
              <w:t>- Assessment pages and progress tracker</w:t>
            </w:r>
          </w:p>
        </w:tc>
      </w:tr>
    </w:tbl>
    <w:p/>
    <w:p>
      <w:pPr>
        <w:pStyle w:val="Heading1"/>
      </w:pPr>
      <w:r>
        <w:t>Suggested Materials</w:t>
      </w:r>
    </w:p>
    <w:p>
      <w:r>
        <w:rPr>
          <w:b/>
        </w:rPr>
        <w:t xml:space="preserve">Core supplies: </w:t>
      </w:r>
      <w:r>
        <w:t>letter cards, dry erase board, magnetic letters or tiles, crayons, pencils, scissors, glue, pocket chart or index cards, and simple decodable text.</w:t>
      </w:r>
    </w:p>
    <w:p>
      <w:r>
        <w:rPr>
          <w:b/>
        </w:rPr>
        <w:t xml:space="preserve">Optional: </w:t>
      </w:r>
      <w:r>
        <w:t>short kid-friendly phonics videos, sensory tray, play dough for letter formation, and mini whiteboards for quick response practice.</w:t>
      </w:r>
    </w:p>
    <w:p>
      <w:r>
        <w:rPr>
          <w:b/>
        </w:rPr>
        <w:t xml:space="preserve">Minimal prep tip: </w:t>
      </w:r>
      <w:r>
        <w:t>Print the weekly worksheets once, store flashcards in a labeled envelope, and re-use the same daily routine so the child always knows what comes next.</w:t>
      </w:r>
    </w:p>
    <w:p/>
    <w:p>
      <w:pPr>
        <w:pStyle w:val="Heading1"/>
      </w:pPr>
      <w:r>
        <w:t>Week 1: Beginning Digraphs sh ch th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C2A4F3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C2A4F3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C2A4F3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sh, ch, th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ship, shop, chin, chat, thin, that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this, that, with, they, then</w:t>
            </w:r>
          </w:p>
        </w:tc>
      </w:tr>
    </w:tbl>
    <w:p/>
    <w:p>
      <w:pPr>
        <w:pStyle w:val="Heading2"/>
      </w:pPr>
      <w:r>
        <w:t>Day 1: Introduce Beginning Digraphs sh ch th</w:t>
      </w:r>
    </w:p>
    <w:p>
      <w:r>
        <w:rPr>
          <w:sz w:val="21"/>
        </w:rPr>
        <w:t>Objective: Students notice and say the target pattern(s) sh, ch, th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sh, ch, th. Model mouth position, stretch the sounds, and connect the pattern to 4-6 example words: ship, shop, chin, chat.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ship, shop, chin, chat. Echo read the model sentence: This ship is big.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sh, ch, th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sh, ch, th. Model mouth position, stretch the sounds, and connect the pattern to 4-6 example words: ship, shop, chin, chat.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sh, ch, th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sh, ch, th. Model mouth position, stretch the sounds, and connect the pattern to 4-6 example words: ship, shop, chin, chat.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sh, ch, th. Model mouth position, stretch the sounds, and connect the pattern to 4-6 example words: ship, shop, chin, chat.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this, that, with, they.</w:t>
      </w:r>
    </w:p>
    <w:p>
      <w:r>
        <w:rPr>
          <w:sz w:val="21"/>
        </w:rPr>
        <w:t>Writing (15 min): Dictate 3 words and 1 sentence: This ship is big.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sh, ch, th. Model mouth position, stretch the sounds, and connect the pattern to 4-6 example words: ship, shop, chin, chat.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1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C2A4F3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C2A4F3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Week 2: More Digraphs wh ck ng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C2A4F3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C2A4F3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C2A4F3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wh, ck, ng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whip, when, duck, sock, ring, song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when, what, have, from, were</w:t>
            </w:r>
          </w:p>
        </w:tc>
      </w:tr>
    </w:tbl>
    <w:p/>
    <w:p>
      <w:pPr>
        <w:pStyle w:val="Heading2"/>
      </w:pPr>
      <w:r>
        <w:t>Day 1: Introduce More Digraphs wh ck ng</w:t>
      </w:r>
    </w:p>
    <w:p>
      <w:r>
        <w:rPr>
          <w:sz w:val="21"/>
        </w:rPr>
        <w:t>Objective: Students notice and say the target pattern(s) wh, ck, ng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wh, ck, ng. Model mouth position, stretch the sounds, and connect the pattern to 4-6 example words: whip, when, duck, sock.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whip, when, duck, sock. Echo read the model sentence: The duck sang a song.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wh, ck, ng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wh, ck, ng. Model mouth position, stretch the sounds, and connect the pattern to 4-6 example words: whip, when, duck, sock.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wh, ck, ng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wh, ck, ng. Model mouth position, stretch the sounds, and connect the pattern to 4-6 example words: whip, when, duck, sock.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wh, ck, ng. Model mouth position, stretch the sounds, and connect the pattern to 4-6 example words: whip, when, duck, sock.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when, what, have, from.</w:t>
      </w:r>
    </w:p>
    <w:p>
      <w:r>
        <w:rPr>
          <w:sz w:val="21"/>
        </w:rPr>
        <w:t>Writing (15 min): Dictate 3 words and 1 sentence: The duck sang a song.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wh, ck, ng. Model mouth position, stretch the sounds, and connect the pattern to 4-6 example words: whip, when, duck, sock.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2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C2A4F3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C2A4F3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Week 3: L-Blends and R-Blends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C2A4F3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C2A4F3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C2A4F3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bl, cl, fl, gr, tr, dr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flag, clap, glad, trip, drum, frog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play, come, brown, green, small</w:t>
            </w:r>
          </w:p>
        </w:tc>
      </w:tr>
    </w:tbl>
    <w:p/>
    <w:p>
      <w:pPr>
        <w:pStyle w:val="Heading2"/>
      </w:pPr>
      <w:r>
        <w:t>Day 1: Introduce L-Blends and R-Blends</w:t>
      </w:r>
    </w:p>
    <w:p>
      <w:r>
        <w:rPr>
          <w:sz w:val="21"/>
        </w:rPr>
        <w:t>Objective: Students notice and say the target pattern(s) bl, cl, fl, gr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bl, cl, fl, gr. Model mouth position, stretch the sounds, and connect the pattern to 4-6 example words: flag, clap, glad, trip.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flag, clap, glad, trip. Echo read the model sentence: The frog can clap.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bl, cl, fl, gr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bl, cl, fl, gr. Model mouth position, stretch the sounds, and connect the pattern to 4-6 example words: flag, clap, glad, trip.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bl, cl, fl, gr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bl, cl, fl, gr. Model mouth position, stretch the sounds, and connect the pattern to 4-6 example words: flag, clap, glad, trip.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bl, cl, fl, gr. Model mouth position, stretch the sounds, and connect the pattern to 4-6 example words: flag, clap, glad, trip.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play, come, brown, green.</w:t>
      </w:r>
    </w:p>
    <w:p>
      <w:r>
        <w:rPr>
          <w:sz w:val="21"/>
        </w:rPr>
        <w:t>Writing (15 min): Dictate 3 words and 1 sentence: The frog can clap.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bl, cl, fl, gr. Model mouth position, stretch the sounds, and connect the pattern to 4-6 example words: flag, clap, glad, trip.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3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C2A4F3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C2A4F3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Week 4: S-Blends and Mixed Review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C2A4F3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C2A4F3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C2A4F3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st, sp, sn, sk, sl, sw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stop, spin, snap, skin, sled, swim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there, some, make, find, good</w:t>
            </w:r>
          </w:p>
        </w:tc>
      </w:tr>
    </w:tbl>
    <w:p/>
    <w:p>
      <w:pPr>
        <w:pStyle w:val="Heading2"/>
      </w:pPr>
      <w:r>
        <w:t>Day 1: Introduce S-Blends and Mixed Review</w:t>
      </w:r>
    </w:p>
    <w:p>
      <w:r>
        <w:rPr>
          <w:sz w:val="21"/>
        </w:rPr>
        <w:t>Objective: Students notice and say the target pattern(s) st, sp, sn, sk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st, sp, sn, sk. Model mouth position, stretch the sounds, and connect the pattern to 4-6 example words: stop, spin, snap, skin.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stop, spin, snap, skin. Echo read the model sentence: Some kids can swim.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st, sp, sn, sk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st, sp, sn, sk. Model mouth position, stretch the sounds, and connect the pattern to 4-6 example words: stop, spin, snap, skin.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st, sp, sn, sk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st, sp, sn, sk. Model mouth position, stretch the sounds, and connect the pattern to 4-6 example words: stop, spin, snap, skin.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st, sp, sn, sk. Model mouth position, stretch the sounds, and connect the pattern to 4-6 example words: stop, spin, snap, skin.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there, some, make, find.</w:t>
      </w:r>
    </w:p>
    <w:p>
      <w:r>
        <w:rPr>
          <w:sz w:val="21"/>
        </w:rPr>
        <w:t>Writing (15 min): Dictate 3 words and 1 sentence: Some kids can swim.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st, sp, sn, sk. Model mouth position, stretch the sounds, and connect the pattern to 4-6 example words: stop, spin, snap, skin.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4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C2A4F3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C2A4F3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Unit Assessment</w:t>
      </w:r>
    </w:p>
    <w:p>
      <w:r>
        <w:rPr>
          <w:b/>
        </w:rPr>
        <w:t xml:space="preserve">Directions: </w:t>
      </w:r>
      <w:r>
        <w:t>Ask the child to complete the following in a calm, encouraging setting. Use the printable pack for recording.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556"/>
        <w:gridCol w:w="2556"/>
        <w:gridCol w:w="2556"/>
        <w:gridCol w:w="2556"/>
      </w:tblGrid>
      <w:tr>
        <w:tc>
          <w:tcPr>
            <w:tcW w:type="dxa" w:w="2556"/>
            <w:shd w:fill="6A3FB0"/>
          </w:tcPr>
          <w:p>
            <w:r>
              <w:rPr>
                <w:b/>
                <w:color w:val="FFFFFF"/>
              </w:rPr>
              <w:t>Part</w:t>
            </w:r>
          </w:p>
        </w:tc>
        <w:tc>
          <w:tcPr>
            <w:tcW w:type="dxa" w:w="2556"/>
            <w:shd w:fill="6A3FB0"/>
          </w:tcPr>
          <w:p>
            <w:r>
              <w:rPr>
                <w:b/>
                <w:color w:val="FFFFFF"/>
              </w:rPr>
              <w:t>Task</w:t>
            </w:r>
          </w:p>
        </w:tc>
        <w:tc>
          <w:tcPr>
            <w:tcW w:type="dxa" w:w="2556"/>
            <w:shd w:fill="6A3FB0"/>
          </w:tcPr>
          <w:p>
            <w:r>
              <w:rPr>
                <w:b/>
                <w:color w:val="FFFFFF"/>
              </w:rPr>
              <w:t>Points</w:t>
            </w:r>
          </w:p>
        </w:tc>
        <w:tc>
          <w:tcPr>
            <w:tcW w:type="dxa" w:w="2556"/>
            <w:shd w:fill="6A3FB0"/>
          </w:tcPr>
          <w:p>
            <w:r>
              <w:rPr>
                <w:b/>
                <w:color w:val="FFFFFF"/>
              </w:rPr>
              <w:t>Notes</w:t>
            </w:r>
          </w:p>
        </w:tc>
      </w:tr>
      <w:tr>
        <w:tc>
          <w:tcPr>
            <w:tcW w:type="dxa" w:w="2556"/>
          </w:tcPr>
          <w:p>
            <w:r>
              <w:t>A</w:t>
            </w:r>
          </w:p>
        </w:tc>
        <w:tc>
          <w:tcPr>
            <w:tcW w:type="dxa" w:w="2556"/>
          </w:tcPr>
          <w:p>
            <w:r>
              <w:t>Say the focus sound(s) and read 10 words</w:t>
            </w:r>
          </w:p>
        </w:tc>
        <w:tc>
          <w:tcPr>
            <w:tcW w:type="dxa" w:w="2556"/>
          </w:tcPr>
          <w:p>
            <w:r>
              <w:t>10</w:t>
            </w:r>
          </w:p>
        </w:tc>
        <w:tc>
          <w:tcPr>
            <w:tcW w:type="dxa" w:w="2556"/>
          </w:tcPr>
          <w:p>
            <w:r/>
          </w:p>
        </w:tc>
      </w:tr>
      <w:tr>
        <w:tc>
          <w:tcPr>
            <w:tcW w:type="dxa" w:w="2556"/>
          </w:tcPr>
          <w:p>
            <w:r>
              <w:t>B</w:t>
            </w:r>
          </w:p>
        </w:tc>
        <w:tc>
          <w:tcPr>
            <w:tcW w:type="dxa" w:w="2556"/>
          </w:tcPr>
          <w:p>
            <w:r>
              <w:t>Read 5 short phrases or 3 sentences</w:t>
            </w:r>
          </w:p>
        </w:tc>
        <w:tc>
          <w:tcPr>
            <w:tcW w:type="dxa" w:w="2556"/>
          </w:tcPr>
          <w:p>
            <w:r>
              <w:t>5</w:t>
            </w:r>
          </w:p>
        </w:tc>
        <w:tc>
          <w:tcPr>
            <w:tcW w:type="dxa" w:w="2556"/>
          </w:tcPr>
          <w:p>
            <w:r/>
          </w:p>
        </w:tc>
      </w:tr>
      <w:tr>
        <w:tc>
          <w:tcPr>
            <w:tcW w:type="dxa" w:w="2556"/>
          </w:tcPr>
          <w:p>
            <w:r>
              <w:t>C</w:t>
            </w:r>
          </w:p>
        </w:tc>
        <w:tc>
          <w:tcPr>
            <w:tcW w:type="dxa" w:w="2556"/>
          </w:tcPr>
          <w:p>
            <w:r>
              <w:t>Spell 5 words from dictation</w:t>
            </w:r>
          </w:p>
        </w:tc>
        <w:tc>
          <w:tcPr>
            <w:tcW w:type="dxa" w:w="2556"/>
          </w:tcPr>
          <w:p>
            <w:r>
              <w:t>5</w:t>
            </w:r>
          </w:p>
        </w:tc>
        <w:tc>
          <w:tcPr>
            <w:tcW w:type="dxa" w:w="2556"/>
          </w:tcPr>
          <w:p>
            <w:r/>
          </w:p>
        </w:tc>
      </w:tr>
      <w:tr>
        <w:tc>
          <w:tcPr>
            <w:tcW w:type="dxa" w:w="2556"/>
          </w:tcPr>
          <w:p>
            <w:r>
              <w:t>D</w:t>
            </w:r>
          </w:p>
        </w:tc>
        <w:tc>
          <w:tcPr>
            <w:tcW w:type="dxa" w:w="2556"/>
          </w:tcPr>
          <w:p>
            <w:r>
              <w:t>Write 1 sentence using at least one sight word</w:t>
            </w:r>
          </w:p>
        </w:tc>
        <w:tc>
          <w:tcPr>
            <w:tcW w:type="dxa" w:w="2556"/>
          </w:tcPr>
          <w:p>
            <w:r>
              <w:t>5</w:t>
            </w:r>
          </w:p>
        </w:tc>
        <w:tc>
          <w:tcPr>
            <w:tcW w:type="dxa" w:w="2556"/>
          </w:tcPr>
          <w:p>
            <w:r/>
          </w:p>
        </w:tc>
      </w:tr>
    </w:tbl>
    <w:p/>
    <w:p>
      <w:r>
        <w:rPr>
          <w:b/>
        </w:rPr>
        <w:t xml:space="preserve">Teacher note: </w:t>
      </w:r>
      <w:r>
        <w:t>If a child is not ready, reteach with games and short review sessions before repeating the assessment.</w:t>
      </w:r>
    </w:p>
    <w:p/>
    <w:p>
      <w:pPr>
        <w:pStyle w:val="Heading1"/>
      </w:pPr>
      <w:r>
        <w:t>Progress Tracker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C2A4F3"/>
          </w:tcPr>
          <w:p>
            <w:r>
              <w:rPr>
                <w:b/>
              </w:rPr>
              <w:t>Week</w:t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  <w:t>Focus Skill</w:t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  <w:t>Mon</w:t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  <w:t>Wed</w:t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  <w:t>Fri</w:t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  <w:t>Notes</w:t>
            </w:r>
          </w:p>
        </w:tc>
      </w:tr>
      <w:tr>
        <w:tc>
          <w:tcPr>
            <w:tcW w:type="dxa" w:w="1704"/>
          </w:tcPr>
          <w:p>
            <w:r>
              <w:t>1</w:t>
            </w:r>
          </w:p>
        </w:tc>
        <w:tc>
          <w:tcPr>
            <w:tcW w:type="dxa" w:w="1704"/>
          </w:tcPr>
          <w:p>
            <w:r>
              <w:t>Beginning Digraphs sh ch th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  <w:tr>
        <w:tc>
          <w:tcPr>
            <w:tcW w:type="dxa" w:w="1704"/>
          </w:tcPr>
          <w:p>
            <w:r>
              <w:t>2</w:t>
            </w:r>
          </w:p>
        </w:tc>
        <w:tc>
          <w:tcPr>
            <w:tcW w:type="dxa" w:w="1704"/>
          </w:tcPr>
          <w:p>
            <w:r>
              <w:t>More Digraphs wh ck ng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  <w:tr>
        <w:tc>
          <w:tcPr>
            <w:tcW w:type="dxa" w:w="1704"/>
          </w:tcPr>
          <w:p>
            <w:r>
              <w:t>3</w:t>
            </w:r>
          </w:p>
        </w:tc>
        <w:tc>
          <w:tcPr>
            <w:tcW w:type="dxa" w:w="1704"/>
          </w:tcPr>
          <w:p>
            <w:r>
              <w:t>L-Blends and R-Blends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  <w:tr>
        <w:tc>
          <w:tcPr>
            <w:tcW w:type="dxa" w:w="1704"/>
          </w:tcPr>
          <w:p>
            <w:r>
              <w:t>4</w:t>
            </w:r>
          </w:p>
        </w:tc>
        <w:tc>
          <w:tcPr>
            <w:tcW w:type="dxa" w:w="1704"/>
          </w:tcPr>
          <w:p>
            <w:r>
              <w:t>S-Blends and Mixed Review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</w:tbl>
    <w:p/>
    <w:sectPr w:rsidR="00FC693F" w:rsidRPr="0006063C" w:rsidSect="00034616">
      <w:footerReference w:type="default" r:id="rId9"/>
      <w:pgSz w:w="12240" w:h="15840"/>
      <w:pgMar w:top="864" w:right="1008" w:bottom="864" w:left="100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666666"/>
        <w:sz w:val="16"/>
      </w:rPr>
      <w:t>1st Grade Phonics Curriculum Bundle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Calibri" w:hAnsi="Calibri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Calibri" w:hAnsi="Calibri"/>
      <w:b/>
      <w:bCs/>
      <w:color w:val="6A3FB0"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Calibri" w:hAnsi="Calibri"/>
      <w:b/>
      <w:bCs/>
      <w:color w:val="6A3FB0"/>
      <w:sz w:val="25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Calibri" w:hAnsi="Calibri"/>
      <w:b/>
      <w:bCs/>
      <w:color w:val="6A3FB0"/>
      <w:sz w:val="23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Calibri" w:hAnsi="Calibri"/>
      <w:b/>
      <w:color w:val="6A3FB0"/>
      <w:spacing w:val="5"/>
      <w:kern w:val="28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footer" Target="footer1.xml"/><Relationship Id="rId10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