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2E7D32"/>
          <w:sz w:val="44"/>
        </w:rPr>
        <w:t>Unit 2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-at, -an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-at, -an   -at, -an   -at, -an   -at, -an   -at, -an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cat</w:t>
              <w:br/>
              <w:t>bat</w:t>
              <w:br/>
              <w:t>fan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The cat sat.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bat</w:t>
            </w:r>
          </w:p>
        </w:tc>
        <w:tc>
          <w:tcPr>
            <w:tcW w:type="dxa" w:w="1704"/>
          </w:tcPr>
          <w:p>
            <w:r>
              <w:t>fan</w:t>
            </w:r>
          </w:p>
        </w:tc>
        <w:tc>
          <w:tcPr>
            <w:tcW w:type="dxa" w:w="1704"/>
          </w:tcPr>
          <w:p>
            <w:r>
              <w:t>map</w:t>
            </w:r>
          </w:p>
        </w:tc>
        <w:tc>
          <w:tcPr>
            <w:tcW w:type="dxa" w:w="1704"/>
          </w:tcPr>
          <w:p>
            <w:r>
              <w:t>ham</w:t>
            </w:r>
          </w:p>
        </w:tc>
        <w:tc>
          <w:tcPr>
            <w:tcW w:type="dxa" w:w="1704"/>
          </w:tcPr>
          <w:p>
            <w:r>
              <w:t>cap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the</w:t>
            </w:r>
          </w:p>
        </w:tc>
        <w:tc>
          <w:tcPr>
            <w:tcW w:type="dxa" w:w="1704"/>
          </w:tcPr>
          <w:p>
            <w:r>
              <w:t>a</w:t>
            </w:r>
          </w:p>
        </w:tc>
        <w:tc>
          <w:tcPr>
            <w:tcW w:type="dxa" w:w="1704"/>
          </w:tcPr>
          <w:p>
            <w:r>
              <w:t>and</w:t>
            </w:r>
          </w:p>
        </w:tc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bat</w:t>
            </w:r>
          </w:p>
        </w:tc>
        <w:tc>
          <w:tcPr>
            <w:tcW w:type="dxa" w:w="1704"/>
          </w:tcPr>
          <w:p>
            <w:r>
              <w:t>fan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-ig, -it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-ig, -it   -ig, -it   -ig, -it   -ig, -it   -ig, -it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pig</w:t>
              <w:br/>
              <w:t>sit</w:t>
              <w:br/>
              <w:t>lip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The dog is hot.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pig</w:t>
            </w:r>
          </w:p>
        </w:tc>
        <w:tc>
          <w:tcPr>
            <w:tcW w:type="dxa" w:w="1704"/>
          </w:tcPr>
          <w:p>
            <w:r>
              <w:t>sit</w:t>
            </w:r>
          </w:p>
        </w:tc>
        <w:tc>
          <w:tcPr>
            <w:tcW w:type="dxa" w:w="1704"/>
          </w:tcPr>
          <w:p>
            <w:r>
              <w:t>lip</w:t>
            </w:r>
          </w:p>
        </w:tc>
        <w:tc>
          <w:tcPr>
            <w:tcW w:type="dxa" w:w="1704"/>
          </w:tcPr>
          <w:p>
            <w:r>
              <w:t>hot</w:t>
            </w:r>
          </w:p>
        </w:tc>
        <w:tc>
          <w:tcPr>
            <w:tcW w:type="dxa" w:w="1704"/>
          </w:tcPr>
          <w:p>
            <w:r>
              <w:t>dog</w:t>
            </w:r>
          </w:p>
        </w:tc>
        <w:tc>
          <w:tcPr>
            <w:tcW w:type="dxa" w:w="1704"/>
          </w:tcPr>
          <w:p>
            <w:r>
              <w:t>hop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we</w:t>
            </w:r>
          </w:p>
        </w:tc>
        <w:tc>
          <w:tcPr>
            <w:tcW w:type="dxa" w:w="1704"/>
          </w:tcPr>
          <w:p>
            <w:r>
              <w:t>go</w:t>
            </w:r>
          </w:p>
        </w:tc>
        <w:tc>
          <w:tcPr>
            <w:tcW w:type="dxa" w:w="1704"/>
          </w:tcPr>
          <w:p>
            <w:r>
              <w:t>in</w:t>
            </w:r>
          </w:p>
        </w:tc>
        <w:tc>
          <w:tcPr>
            <w:tcW w:type="dxa" w:w="1704"/>
          </w:tcPr>
          <w:p>
            <w:r>
              <w:t>pig</w:t>
            </w:r>
          </w:p>
        </w:tc>
        <w:tc>
          <w:tcPr>
            <w:tcW w:type="dxa" w:w="1704"/>
          </w:tcPr>
          <w:p>
            <w:r>
              <w:t>sit</w:t>
            </w:r>
          </w:p>
        </w:tc>
        <w:tc>
          <w:tcPr>
            <w:tcW w:type="dxa" w:w="1704"/>
          </w:tcPr>
          <w:p>
            <w:r>
              <w:t>lip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-et, -en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-et, -en   -et, -en   -et, -en   -et, -en   -et, -en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pet</w:t>
              <w:br/>
              <w:t>hen</w:t>
              <w:br/>
              <w:t>bug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I see the bug.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pet</w:t>
            </w:r>
          </w:p>
        </w:tc>
        <w:tc>
          <w:tcPr>
            <w:tcW w:type="dxa" w:w="1704"/>
          </w:tcPr>
          <w:p>
            <w:r>
              <w:t>hen</w:t>
            </w:r>
          </w:p>
        </w:tc>
        <w:tc>
          <w:tcPr>
            <w:tcW w:type="dxa" w:w="1704"/>
          </w:tcPr>
          <w:p>
            <w:r>
              <w:t>bug</w:t>
            </w:r>
          </w:p>
        </w:tc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cut</w:t>
            </w:r>
          </w:p>
        </w:tc>
        <w:tc>
          <w:tcPr>
            <w:tcW w:type="dxa" w:w="1704"/>
          </w:tcPr>
          <w:p>
            <w:r>
              <w:t>mug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up</w:t>
            </w:r>
          </w:p>
        </w:tc>
        <w:tc>
          <w:tcPr>
            <w:tcW w:type="dxa" w:w="1704"/>
          </w:tcPr>
          <w:p>
            <w:r>
              <w:t>you</w:t>
            </w:r>
          </w:p>
        </w:tc>
        <w:tc>
          <w:tcPr>
            <w:tcW w:type="dxa" w:w="1704"/>
          </w:tcPr>
          <w:p>
            <w:r>
              <w:t>see</w:t>
            </w:r>
          </w:p>
        </w:tc>
        <w:tc>
          <w:tcPr>
            <w:tcW w:type="dxa" w:w="1704"/>
          </w:tcPr>
          <w:p>
            <w:r>
              <w:t>pet</w:t>
            </w:r>
          </w:p>
        </w:tc>
        <w:tc>
          <w:tcPr>
            <w:tcW w:type="dxa" w:w="1704"/>
          </w:tcPr>
          <w:p>
            <w:r>
              <w:t>hen</w:t>
            </w:r>
          </w:p>
        </w:tc>
        <w:tc>
          <w:tcPr>
            <w:tcW w:type="dxa" w:w="1704"/>
          </w:tcPr>
          <w:p>
            <w:r>
              <w:t>bug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a e i o u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6D96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A6D96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 e i o u   a e i o u   a e i o u   a e i o u   a e i o u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cat</w:t>
              <w:br/>
              <w:t>hen</w:t>
              <w:br/>
              <w:t>pig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 pig was in the sun.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hen</w:t>
            </w:r>
          </w:p>
        </w:tc>
        <w:tc>
          <w:tcPr>
            <w:tcW w:type="dxa" w:w="1704"/>
          </w:tcPr>
          <w:p>
            <w:r>
              <w:t>pig</w:t>
            </w:r>
          </w:p>
        </w:tc>
        <w:tc>
          <w:tcPr>
            <w:tcW w:type="dxa" w:w="1704"/>
          </w:tcPr>
          <w:p>
            <w:r>
              <w:t>dog</w:t>
            </w:r>
          </w:p>
        </w:tc>
        <w:tc>
          <w:tcPr>
            <w:tcW w:type="dxa" w:w="1704"/>
          </w:tcPr>
          <w:p>
            <w:r>
              <w:t>sun</w:t>
            </w:r>
          </w:p>
        </w:tc>
        <w:tc>
          <w:tcPr>
            <w:tcW w:type="dxa" w:w="1704"/>
          </w:tcPr>
          <w:p>
            <w:r>
              <w:t>mop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A6D96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A6D96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said</w:t>
            </w:r>
          </w:p>
        </w:tc>
        <w:tc>
          <w:tcPr>
            <w:tcW w:type="dxa" w:w="1704"/>
          </w:tcPr>
          <w:p>
            <w:r>
              <w:t>was</w:t>
            </w:r>
          </w:p>
        </w:tc>
        <w:tc>
          <w:tcPr>
            <w:tcW w:type="dxa" w:w="1704"/>
          </w:tcPr>
          <w:p>
            <w:r>
              <w:t>are</w:t>
            </w:r>
          </w:p>
        </w:tc>
        <w:tc>
          <w:tcPr>
            <w:tcW w:type="dxa" w:w="1704"/>
          </w:tcPr>
          <w:p>
            <w:r>
              <w:t>cat</w:t>
            </w:r>
          </w:p>
        </w:tc>
        <w:tc>
          <w:tcPr>
            <w:tcW w:type="dxa" w:w="1704"/>
          </w:tcPr>
          <w:p>
            <w:r>
              <w:t>hen</w:t>
            </w:r>
          </w:p>
        </w:tc>
        <w:tc>
          <w:tcPr>
            <w:tcW w:type="dxa" w:w="1704"/>
          </w:tcPr>
          <w:p>
            <w:r>
              <w:t>pig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cat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bat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fan</w:t>
            </w:r>
          </w:p>
        </w:tc>
      </w:tr>
      <w:tr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the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a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pig</w:t>
            </w:r>
          </w:p>
        </w:tc>
      </w:tr>
      <w:tr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sit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lip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we</w:t>
            </w:r>
          </w:p>
        </w:tc>
      </w:tr>
      <w:tr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go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pet</w:t>
            </w:r>
          </w:p>
        </w:tc>
        <w:tc>
          <w:tcPr>
            <w:tcW w:type="dxa" w:w="3408"/>
            <w:vAlign w:val="center"/>
            <w:shd w:fill="EDF8E6"/>
          </w:tcPr>
          <w:p>
            <w:pPr>
              <w:jc w:val="center"/>
            </w:pPr>
            <w:r>
              <w:rPr>
                <w:b/>
                <w:sz w:val="36"/>
              </w:rPr>
              <w:t>hen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A6D96A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cat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bat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fan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the</w:t>
            </w:r>
          </w:p>
        </w:tc>
      </w:tr>
      <w:tr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a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pig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sit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lip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we</w:t>
            </w:r>
          </w:p>
        </w:tc>
      </w:tr>
      <w:tr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go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pet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hen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bug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up</w:t>
            </w:r>
          </w:p>
        </w:tc>
      </w:tr>
      <w:tr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you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cat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hen</w:t>
            </w:r>
          </w:p>
        </w:tc>
        <w:tc>
          <w:tcPr>
            <w:tcW w:type="dxa" w:w="2045"/>
            <w:shd w:fill="EDF8E6"/>
          </w:tcPr>
          <w:p>
            <w:pPr>
              <w:jc w:val="center"/>
            </w:pPr>
            <w:r>
              <w:rPr>
                <w:b/>
                <w:sz w:val="22"/>
              </w:rPr>
              <w:t>pig</w:t>
            </w:r>
          </w:p>
        </w:tc>
        <w:tc>
          <w:tcPr>
            <w:tcW w:type="dxa" w:w="2045"/>
            <w:shd w:fill="A6D96A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A6D96A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A6D96A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2E7D32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2E7D32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2E7D32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2E7D32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